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Eingang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Fliesenkleber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11376513" name="019eee9e-e59f-7d5e-98af-03081050626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69863462" name="019eee9e-e59f-7d5e-98af-030810506260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83467947" name="019eee9f-8cdb-7fcb-a7a8-21c1b96db6e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47617929" name="019eee9f-8cdb-7fcb-a7a8-21c1b96db6ee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Eingang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Sockel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Fliesenkleber</w:t>
            </w:r>
          </w:p>
          <w:p>
            <w:pPr>
              <w:spacing w:before="0" w:after="0"/>
            </w:pPr>
            <w:r>
              <w:t>Sockel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0236"/>
                  <wp:effectExtent l="0" t="0" r="0" b="0"/>
                  <wp:docPr id="90055070" name="019eeea0-b0b5-701a-b524-008bc7d1f29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39492303" name="019eeea0-b0b5-701a-b524-008bc7d1f293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02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46381732" name="019eeea0-e8bc-736b-a74e-6b48c6f2a42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25106971" name="019eeea0-e8bc-736b-a74e-6b48c6f2a424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Eingang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VM-16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0236"/>
                  <wp:effectExtent l="0" t="0" r="0" b="0"/>
                  <wp:docPr id="297834527" name="019eeea2-3eb9-7ae9-a4d9-1c2c790f0d3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04868862" name="019eeea2-3eb9-7ae9-a4d9-1c2c790f0d3b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02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58988327" name="019eeea2-817f-7d96-a72c-2371c7c13ab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46919044" name="019eeea2-817f-7d96-a72c-2371c7c13ab6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Eingang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0236"/>
                  <wp:effectExtent l="0" t="0" r="0" b="0"/>
                  <wp:docPr id="1792726113" name="019eeea3-a393-78a8-af95-24ca8a93344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00838950" name="019eeea3-a393-78a8-af95-24ca8a933444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02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42505173" name="019eeea3-da13-7c2f-bdfd-0186bfe76d8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94700823" name="019eeea3-da13-7c2f-bdfd-0186bfe76d8b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Waschküche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VM-16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0236"/>
                  <wp:effectExtent l="0" t="0" r="0" b="0"/>
                  <wp:docPr id="265644834" name="019eeea4-e995-7b3e-976e-13b3c9d5688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99461762" name="019eeea4-e995-7b3e-976e-13b3c9d56882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02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0236"/>
                  <wp:effectExtent l="0" t="0" r="0" b="0"/>
                  <wp:docPr id="440173602" name="019eeea5-94da-7c86-86fe-092201982ad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52387182" name="019eeea5-94da-7c86-86fe-092201982ad1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02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Waschküche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45548432" name="019eeea6-4664-71c4-80ad-5ff3056327c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02349085" name="019eeea6-4664-71c4-80ad-5ff3056327cc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52147713" name="019eeea6-9e1d-7930-9890-1743af129b2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0533967" name="019eeea6-9e1d-7930-9890-1743af129b21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Keller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VM-16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0236"/>
                  <wp:effectExtent l="0" t="0" r="0" b="0"/>
                  <wp:docPr id="839371021" name="019eeeae-78c3-7949-abfe-97768aa8ba2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54822926" name="019eeeae-78c3-7949-abfe-97768aa8ba23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02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10373935" name="019eeeae-9ad7-7870-b384-70ca9c71bdc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33685163" name="019eeeae-9ad7-7870-b384-70ca9c71bdc8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Keller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31303042" name="019eeeaf-3c13-7728-8d45-05517d285a0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84277186" name="019eeeaf-3c13-7728-8d45-05517d285a05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69668633" name="019eeeaf-6b54-7822-8404-f22f9562ec9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97427264" name="019eeeaf-6b54-7822-8404-f22f9562ec9f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</w:t>
            </w:r>
          </w:p>
          <w:p>
            <w:pPr>
              <w:spacing w:before="0" w:after="0"/>
            </w:pPr>
            <w:r>
              <w:t>EG-OG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0236"/>
                  <wp:effectExtent l="0" t="0" r="0" b="0"/>
                  <wp:docPr id="1658058077" name="019eeeb7-b3e6-7dc3-a968-57c2100b995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31272562" name="019eeeb7-b3e6-7dc3-a968-57c2100b9953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02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22708843" name="019eeeb7-db1e-7d56-b979-050d3139cb1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57902942" name="019eeeb7-db1e-7d56-b979-050d3139cb16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</w:t>
            </w:r>
          </w:p>
          <w:p>
            <w:pPr>
              <w:spacing w:before="0" w:after="0"/>
            </w:pPr>
            <w:r>
              <w:t>EG-OG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28495912" name="019eeeb8-9de6-7859-a3a5-ae1aeb6ee7e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97052595" name="019eeeb8-9de6-7859-a3a5-ae1aeb6ee7e4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78290743" name="019eeeb8-cabd-7885-a6f3-117b7cecacc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66288966" name="019eeeb8-cabd-7885-a6f3-117b7cecacce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Fliesenkleber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2076552"/>
                  <wp:effectExtent l="0" t="0" r="0" b="0"/>
                  <wp:docPr id="13658311" name="019ef066-171f-79a8-bff0-08440bcc192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78080299" name="019ef066-171f-79a8-bff0-08440bcc1923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207655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31654333" name="019eeee9-46bb-7ee0-90ff-a5fc129dddb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71928237" name="019eeee9-46bb-7ee0-90ff-a5fc129dddb6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Sockel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Fliesenkleber</w:t>
            </w:r>
          </w:p>
          <w:p>
            <w:pPr>
              <w:spacing w:before="0" w:after="0"/>
            </w:pPr>
            <w:r>
              <w:t>Sockel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0236"/>
                  <wp:effectExtent l="0" t="0" r="0" b="0"/>
                  <wp:docPr id="1612952142" name="019eeee9-c48e-795c-b46b-261b2e230bc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89345121" name="019eeee9-c48e-795c-b46b-261b2e230bcf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02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14241757" name="019eeeea-2c9f-78a5-98ba-445eaa718d3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96093921" name="019eeeea-2c9f-78a5-98ba-445eaa718d37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0236"/>
                  <wp:effectExtent l="0" t="0" r="0" b="0"/>
                  <wp:docPr id="1617264253" name="019eeeea-b038-72be-9ef5-58d9e25eeed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86840238" name="019eeeea-b038-72be-9ef5-58d9e25eeed5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02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45504790" name="019eeeeb-28ca-7964-9a65-9f90b5b51a9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46113795" name="019eeeeb-28ca-7964-9a65-9f90b5b51a97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0236"/>
                  <wp:effectExtent l="0" t="0" r="0" b="0"/>
                  <wp:docPr id="252837593" name="019eeeec-54dd-7476-b40c-085f6e3c133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84081744" name="019eeeec-54dd-7476-b40c-085f6e3c133c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02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33701434" name="019eeeec-8ce9-71af-bcde-10362363e68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69561970" name="019eeeec-8ce9-71af-bcde-10362363e68c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66550119" name="019eeeec-ff13-734d-884b-416d16d5e49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00964766" name="019eeeec-ff13-734d-884b-416d16d5e493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46955184" name="019eeeed-381c-731f-afe6-45ca1878518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8847304" name="019eeeed-381c-731f-afe6-45ca1878518d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Fliesenkleber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03847432" name="019eef05-9ab3-7cd0-adff-cb3acc87538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26547797" name="019eef05-9ab3-7cd0-adff-cb3acc87538c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91573861" name="019eef05-d679-709c-8887-ca47c434453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24670718" name="019eef05-d679-709c-8887-ca47c434453b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Sockel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Fliesenkleber</w:t>
            </w:r>
          </w:p>
          <w:p>
            <w:pPr>
              <w:spacing w:before="0" w:after="0"/>
            </w:pPr>
            <w:r>
              <w:t>Sockel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0236"/>
                  <wp:effectExtent l="0" t="0" r="0" b="0"/>
                  <wp:docPr id="1488605548" name="019eef06-7689-7d15-a174-949cbb51be7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48885520" name="019eef06-7689-7d15-a174-949cbb51be7f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02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41051729" name="019eef06-a35d-711c-8853-ed705c0ab41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76041259" name="019eef06-a35d-711c-8853-ed705c0ab41e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0236"/>
                  <wp:effectExtent l="0" t="0" r="0" b="0"/>
                  <wp:docPr id="16559284" name="019eef07-382d-7d4b-8d6b-5330092243d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93999062" name="019eef07-382d-7d4b-8d6b-5330092243d2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02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67161250" name="019eef07-81e1-7572-84b5-e50ecbd95b5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12650857" name="019eef07-81e1-7572-84b5-e50ecbd95b53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0236"/>
                  <wp:effectExtent l="0" t="0" r="0" b="0"/>
                  <wp:docPr id="666695848" name="019eef09-2a04-796f-a93e-5a080ef7de3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10514382" name="019eef09-2a04-796f-a93e-5a080ef7de3f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02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89715591" name="019eef09-541a-73af-9503-9901ac002be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34274648" name="019eef09-541a-73af-9503-9901ac002be2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8489617" name="019eef09-c2fc-77f9-bcc1-82d6db381db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95573517" name="019eef09-c2fc-77f9-bcc1-82d6db381dbb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45778330" name="019eef09-fe74-7662-93f8-7815f68a5fa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43808188" name="019eef09-fe74-7662-93f8-7815f68a5fae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Wohnzimmer/Esszimmer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0236"/>
                  <wp:effectExtent l="0" t="0" r="0" b="0"/>
                  <wp:docPr id="1793935541" name="019eef16-4072-7c9b-96fc-b40ad136b07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20933264" name="019eef16-4072-7c9b-96fc-b40ad136b07f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02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21524458" name="019eef16-830d-7c87-8284-2661f8acf80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15976642" name="019eef16-830d-7c87-8284-2661f8acf80f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Wohnzimmer/Esszimmer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05360237" name="019eef17-7687-775b-8092-8b39cd7231a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8285893" name="019eef17-7687-775b-8092-8b39cd7231a4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13913764" name="019eef17-af7d-7efb-8ea8-f874439967c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63171424" name="019eef17-af7d-7efb-8ea8-f874439967cd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</w:t>
            </w:r>
          </w:p>
          <w:p>
            <w:pPr>
              <w:spacing w:before="0" w:after="0"/>
            </w:pPr>
            <w:r>
              <w:t>OG-DG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0236"/>
                  <wp:effectExtent l="0" t="0" r="0" b="0"/>
                  <wp:docPr id="431843300" name="019eef26-62d4-7bef-84ee-05dcc147feb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26038595" name="019eef26-62d4-7bef-84ee-05dcc147feb6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02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35125598" name="019eef26-89d8-70e6-a9aa-f47042eb594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60625370" name="019eef26-89d8-70e6-a9aa-f47042eb5949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</w:t>
            </w:r>
          </w:p>
          <w:p>
            <w:pPr>
              <w:spacing w:before="0" w:after="0"/>
            </w:pPr>
            <w:r>
              <w:t>OG-DG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17515118" name="019eef27-24c2-7daa-8245-52049a173bd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96082715" name="019eef27-24c2-7daa-8245-52049a173bdb"/>
                          <pic:cNvPicPr/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78913025" name="019eef27-4db2-747f-ba69-f59789d48f6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34692704" name="019eef27-4db2-747f-ba69-f59789d48f6b"/>
                          <pic:cNvPicPr/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Badezimmer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Fliesenkleber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92516482" name="019eef27-a90f-7676-b8ed-534aeb168b7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3827014" name="019eef27-a90f-7676-b8ed-534aeb168b75"/>
                          <pic:cNvPicPr/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16317520" name="019eef27-d672-7548-af5a-4a974266d99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86003669" name="019eef27-d672-7548-af5a-4a974266d99e"/>
                          <pic:cNvPicPr/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Badezimmer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VM-17</w:t>
            </w:r>
          </w:p>
          <w:p>
            <w:pPr>
              <w:spacing w:before="0" w:after="0"/>
            </w:pPr>
            <w:r>
              <w:t>Fliesenkleber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0236"/>
                  <wp:effectExtent l="0" t="0" r="0" b="0"/>
                  <wp:docPr id="1170157654" name="019eef28-5959-7056-8702-27db12927bd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30213053" name="019eef28-5959-7056-8702-27db12927bd3"/>
                          <pic:cNvPicPr/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02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98078233" name="019eef28-8a82-7bb3-ac81-9ccdc131d70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48629674" name="019eef28-8a82-7bb3-ac81-9ccdc131d70e"/>
                          <pic:cNvPicPr/>
                        </pic:nvPicPr>
                        <pic:blipFill>
                          <a:blip r:embed="rId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Badezimmer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Wand/ 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Wand/ 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56978710" name="019eef2b-1ecd-713a-9af0-950e298f029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34885544" name="019eef2b-1ecd-713a-9af0-950e298f0291"/>
                          <pic:cNvPicPr/>
                        </pic:nvPicPr>
                        <pic:blipFill>
                          <a:blip r:embed="rId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28781814" name="019eef2b-6611-7d81-b561-8af80881870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4121961" name="019eef2b-6611-7d81-b561-8af808818705"/>
                          <pic:cNvPicPr/>
                        </pic:nvPicPr>
                        <pic:blipFill>
                          <a:blip r:embed="rId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0236"/>
                  <wp:effectExtent l="0" t="0" r="0" b="0"/>
                  <wp:docPr id="361705408" name="019eef35-ecec-7a49-845b-4cbc69ad62a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69222702" name="019eef35-ecec-7a49-845b-4cbc69ad62a0"/>
                          <pic:cNvPicPr/>
                        </pic:nvPicPr>
                        <pic:blipFill>
                          <a:blip r:embed="rId5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02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07500992" name="019eef36-0efd-7312-9b34-2121a816ef8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71163726" name="019eef36-0efd-7312-9b34-2121a816ef8a"/>
                          <pic:cNvPicPr/>
                        </pic:nvPicPr>
                        <pic:blipFill>
                          <a:blip r:embed="rId5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56301983" name="019eef36-9615-7ddd-923d-ec1edc850ec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03991403" name="019eef36-9615-7ddd-923d-ec1edc850ec3"/>
                          <pic:cNvPicPr/>
                        </pic:nvPicPr>
                        <pic:blipFill>
                          <a:blip r:embed="rId6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39646354" name="019eef36-dd9d-7a58-8e73-8a1bee6b13c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02453647" name="019eef36-dd9d-7a58-8e73-8a1bee6b13c4"/>
                          <pic:cNvPicPr/>
                        </pic:nvPicPr>
                        <pic:blipFill>
                          <a:blip r:embed="rId6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Treppenhaus/ Gang</w:t>
            </w:r>
          </w:p>
          <w:p>
            <w:pPr>
              <w:spacing w:before="0" w:after="0"/>
            </w:pPr>
            <w:r>
              <w:t>OG-DG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VM-12</w:t>
            </w:r>
          </w:p>
          <w:p>
            <w:pPr>
              <w:spacing w:before="0" w:after="0"/>
            </w:pPr>
            <w:r>
              <w:t>Klebstoffe</w:t>
            </w:r>
          </w:p>
          <w:p>
            <w:pPr>
              <w:spacing w:before="0" w:after="0"/>
            </w:pPr>
            <w:r>
              <w:t>Teppich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72887393" name="019eef43-8323-7e24-9f0b-baebf0ca744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35283584" name="019eef43-8323-7e24-9f0b-baebf0ca7440"/>
                          <pic:cNvPicPr/>
                        </pic:nvPicPr>
                        <pic:blipFill>
                          <a:blip r:embed="rId6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59695733" name="019eef43-ac40-7967-b945-a3f9b0371db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99824573" name="019eef43-ac40-7967-b945-a3f9b0371dbf"/>
                          <pic:cNvPicPr/>
                        </pic:nvPicPr>
                        <pic:blipFill>
                          <a:blip r:embed="rId6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0236"/>
                  <wp:effectExtent l="0" t="0" r="0" b="0"/>
                  <wp:docPr id="1754492375" name="019eef45-5212-7c23-b6a1-22f14b725bb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78297796" name="019eef45-5212-7c23-b6a1-22f14b725bb6"/>
                          <pic:cNvPicPr/>
                        </pic:nvPicPr>
                        <pic:blipFill>
                          <a:blip r:embed="rId6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02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90607021" name="019eef45-8411-7882-a691-e927eff54df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22303426" name="019eef45-8411-7882-a691-e927eff54df1"/>
                          <pic:cNvPicPr/>
                        </pic:nvPicPr>
                        <pic:blipFill>
                          <a:blip r:embed="rId6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36186185" name="019eef46-6846-766c-a3b8-2c1e9b1ebeb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35258647" name="019eef46-6846-766c-a3b8-2c1e9b1ebeb7"/>
                          <pic:cNvPicPr/>
                        </pic:nvPicPr>
                        <pic:blipFill>
                          <a:blip r:embed="rId6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9744543" name="019eef46-ac4f-7da9-b0ee-78503965bda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20153354" name="019eef46-ac4f-7da9-b0ee-78503965bdab"/>
                          <pic:cNvPicPr/>
                        </pic:nvPicPr>
                        <pic:blipFill>
                          <a:blip r:embed="rId6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Duschkabine 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5075700" name="019eef47-615a-7c80-8b24-9537a43a401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38344791" name="019eef47-615a-7c80-8b24-9537a43a4015"/>
                          <pic:cNvPicPr/>
                        </pic:nvPicPr>
                        <pic:blipFill>
                          <a:blip r:embed="rId6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39633757" name="019eef47-8562-7211-8362-d97d61d5200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26953279" name="019eef47-8562-7211-8362-d97d61d5200b"/>
                          <pic:cNvPicPr/>
                        </pic:nvPicPr>
                        <pic:blipFill>
                          <a:blip r:embed="rId6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VM-16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0236"/>
                  <wp:effectExtent l="0" t="0" r="0" b="0"/>
                  <wp:docPr id="541996578" name="019eef4a-a98c-7320-996d-6ea2445ece6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24680940" name="019eef4a-a98c-7320-996d-6ea2445ece61"/>
                          <pic:cNvPicPr/>
                        </pic:nvPicPr>
                        <pic:blipFill>
                          <a:blip r:embed="rId7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02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67428816" name="019eef4a-c789-7bd8-8028-c9e20363a97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64027948" name="019eef4a-c789-7bd8-8028-c9e20363a976"/>
                          <pic:cNvPicPr/>
                        </pic:nvPicPr>
                        <pic:blipFill>
                          <a:blip r:embed="rId7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33952356" name="019eef4b-44e5-76e3-8505-94f0406809e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65465471" name="019eef4b-44e5-76e3-8505-94f0406809ee"/>
                          <pic:cNvPicPr/>
                        </pic:nvPicPr>
                        <pic:blipFill>
                          <a:blip r:embed="rId7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49558145" name="019eef4b-83b6-75d8-b7e5-b2631c5ec62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09372355" name="019eef4b-83b6-75d8-b7e5-b2631c5ec62d"/>
                          <pic:cNvPicPr/>
                        </pic:nvPicPr>
                        <pic:blipFill>
                          <a:blip r:embed="rId7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Ganzes Haus</w:t>
            </w:r>
          </w:p>
          <w:p>
            <w:pPr>
              <w:spacing w:before="0" w:after="0"/>
            </w:pPr>
            <w:r>
              <w:t>EG-DG</w:t>
            </w:r>
          </w:p>
          <w:p>
            <w:pPr>
              <w:spacing w:before="0" w:after="0"/>
            </w:pPr>
            <w:r>
              <w:t>Fenster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VM-14</w:t>
            </w:r>
          </w:p>
          <w:p>
            <w:pPr>
              <w:spacing w:before="0" w:after="0"/>
            </w:pPr>
            <w:r>
              <w:t>Fensterkitt</w:t>
            </w:r>
          </w:p>
          <w:p>
            <w:pPr>
              <w:spacing w:before="0" w:after="0"/>
            </w:pPr>
            <w:r>
              <w:t>Fenster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08585581" name="019eef54-8843-79d6-98cd-ab8aae139bc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1836744" name="019eef54-8843-79d6-98cd-ab8aae139bcf"/>
                          <pic:cNvPicPr/>
                        </pic:nvPicPr>
                        <pic:blipFill>
                          <a:blip r:embed="rId7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19408900" name="019eef54-a428-7132-8555-71de29c7fe0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70288186" name="019eef54-a428-7132-8555-71de29c7fe03"/>
                          <pic:cNvPicPr/>
                        </pic:nvPicPr>
                        <pic:blipFill>
                          <a:blip r:embed="rId7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Ganzes Haus</w:t>
            </w:r>
          </w:p>
          <w:p>
            <w:pPr>
              <w:spacing w:before="0" w:after="0"/>
            </w:pPr>
            <w:r>
              <w:t>EG-DG</w:t>
            </w:r>
          </w:p>
          <w:p>
            <w:pPr>
              <w:spacing w:before="0" w:after="0"/>
            </w:pPr>
            <w:r>
              <w:t>Fensterrahmen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VM-15</w:t>
            </w:r>
          </w:p>
          <w:p>
            <w:pPr>
              <w:spacing w:before="0" w:after="0"/>
            </w:pPr>
            <w:r>
              <w:t>Anschlagkitt</w:t>
            </w:r>
          </w:p>
          <w:p>
            <w:pPr>
              <w:spacing w:before="0" w:after="0"/>
            </w:pPr>
            <w:r>
              <w:t>Fensterrahmen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78100750" name="019eef55-8b0a-77d7-a4a3-68a3cd61d4a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29236099" name="019eef55-8b0a-77d7-a4a3-68a3cd61d4a3"/>
                          <pic:cNvPicPr/>
                        </pic:nvPicPr>
                        <pic:blipFill>
                          <a:blip r:embed="rId7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53936129" name="019eef55-c4b0-7327-8faa-26f3a9ed31f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20642639" name="019eef55-c4b0-7327-8faa-26f3a9ed31f2"/>
                          <pic:cNvPicPr/>
                        </pic:nvPicPr>
                        <pic:blipFill>
                          <a:blip r:embed="rId7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</w:t>
            </w:r>
          </w:p>
          <w:p>
            <w:pPr>
              <w:spacing w:before="0" w:after="0"/>
            </w:pPr>
            <w:r>
              <w:t>EG-DG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0236"/>
                  <wp:effectExtent l="0" t="0" r="0" b="0"/>
                  <wp:docPr id="1343247561" name="019eef63-676c-72d2-8ffe-5cf8b76329f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59968388" name="019eef63-676c-72d2-8ffe-5cf8b76329f0"/>
                          <pic:cNvPicPr/>
                        </pic:nvPicPr>
                        <pic:blipFill>
                          <a:blip r:embed="rId7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02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57257440" name="019eef63-8cd7-7181-867e-7a31732f410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78537133" name="019eef63-8cd7-7181-867e-7a31732f4100"/>
                          <pic:cNvPicPr/>
                        </pic:nvPicPr>
                        <pic:blipFill>
                          <a:blip r:embed="rId7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80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Kapfstrasse 4, Zürich 8032</w:t>
          </w:r>
        </w:p>
        <w:p>
          <w:pPr>
            <w:spacing w:before="0" w:after="0"/>
          </w:pPr>
          <w:r>
            <w:t>DN 1005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media/document_image_rId44.jpeg" Type="http://schemas.openxmlformats.org/officeDocument/2006/relationships/image" Id="rId44"/>
    <Relationship Target="media/document_image_rId45.jpeg" Type="http://schemas.openxmlformats.org/officeDocument/2006/relationships/image" Id="rId45"/>
    <Relationship Target="media/document_image_rId46.jpeg" Type="http://schemas.openxmlformats.org/officeDocument/2006/relationships/image" Id="rId46"/>
    <Relationship Target="media/document_image_rId47.jpeg" Type="http://schemas.openxmlformats.org/officeDocument/2006/relationships/image" Id="rId47"/>
    <Relationship Target="media/document_image_rId48.jpeg" Type="http://schemas.openxmlformats.org/officeDocument/2006/relationships/image" Id="rId48"/>
    <Relationship Target="media/document_image_rId49.jpeg" Type="http://schemas.openxmlformats.org/officeDocument/2006/relationships/image" Id="rId49"/>
    <Relationship Target="media/document_image_rId50.jpeg" Type="http://schemas.openxmlformats.org/officeDocument/2006/relationships/image" Id="rId50"/>
    <Relationship Target="media/document_image_rId51.jpeg" Type="http://schemas.openxmlformats.org/officeDocument/2006/relationships/image" Id="rId51"/>
    <Relationship Target="media/document_image_rId52.jpeg" Type="http://schemas.openxmlformats.org/officeDocument/2006/relationships/image" Id="rId52"/>
    <Relationship Target="media/document_image_rId53.jpeg" Type="http://schemas.openxmlformats.org/officeDocument/2006/relationships/image" Id="rId53"/>
    <Relationship Target="media/document_image_rId54.jpeg" Type="http://schemas.openxmlformats.org/officeDocument/2006/relationships/image" Id="rId54"/>
    <Relationship Target="media/document_image_rId55.jpeg" Type="http://schemas.openxmlformats.org/officeDocument/2006/relationships/image" Id="rId55"/>
    <Relationship Target="media/document_image_rId56.jpeg" Type="http://schemas.openxmlformats.org/officeDocument/2006/relationships/image" Id="rId56"/>
    <Relationship Target="media/document_image_rId57.jpeg" Type="http://schemas.openxmlformats.org/officeDocument/2006/relationships/image" Id="rId57"/>
    <Relationship Target="media/document_image_rId58.jpeg" Type="http://schemas.openxmlformats.org/officeDocument/2006/relationships/image" Id="rId58"/>
    <Relationship Target="media/document_image_rId59.jpeg" Type="http://schemas.openxmlformats.org/officeDocument/2006/relationships/image" Id="rId59"/>
    <Relationship Target="media/document_image_rId60.jpeg" Type="http://schemas.openxmlformats.org/officeDocument/2006/relationships/image" Id="rId60"/>
    <Relationship Target="media/document_image_rId61.jpeg" Type="http://schemas.openxmlformats.org/officeDocument/2006/relationships/image" Id="rId61"/>
    <Relationship Target="media/document_image_rId62.jpeg" Type="http://schemas.openxmlformats.org/officeDocument/2006/relationships/image" Id="rId62"/>
    <Relationship Target="media/document_image_rId63.jpeg" Type="http://schemas.openxmlformats.org/officeDocument/2006/relationships/image" Id="rId63"/>
    <Relationship Target="media/document_image_rId64.jpeg" Type="http://schemas.openxmlformats.org/officeDocument/2006/relationships/image" Id="rId64"/>
    <Relationship Target="media/document_image_rId65.jpeg" Type="http://schemas.openxmlformats.org/officeDocument/2006/relationships/image" Id="rId65"/>
    <Relationship Target="media/document_image_rId66.jpeg" Type="http://schemas.openxmlformats.org/officeDocument/2006/relationships/image" Id="rId66"/>
    <Relationship Target="media/document_image_rId67.jpeg" Type="http://schemas.openxmlformats.org/officeDocument/2006/relationships/image" Id="rId67"/>
    <Relationship Target="media/document_image_rId68.jpeg" Type="http://schemas.openxmlformats.org/officeDocument/2006/relationships/image" Id="rId68"/>
    <Relationship Target="media/document_image_rId69.jpeg" Type="http://schemas.openxmlformats.org/officeDocument/2006/relationships/image" Id="rId69"/>
    <Relationship Target="media/document_image_rId70.jpeg" Type="http://schemas.openxmlformats.org/officeDocument/2006/relationships/image" Id="rId70"/>
    <Relationship Target="media/document_image_rId71.jpeg" Type="http://schemas.openxmlformats.org/officeDocument/2006/relationships/image" Id="rId71"/>
    <Relationship Target="media/document_image_rId72.jpeg" Type="http://schemas.openxmlformats.org/officeDocument/2006/relationships/image" Id="rId72"/>
    <Relationship Target="media/document_image_rId73.jpeg" Type="http://schemas.openxmlformats.org/officeDocument/2006/relationships/image" Id="rId73"/>
    <Relationship Target="media/document_image_rId74.jpeg" Type="http://schemas.openxmlformats.org/officeDocument/2006/relationships/image" Id="rId74"/>
    <Relationship Target="media/document_image_rId75.jpeg" Type="http://schemas.openxmlformats.org/officeDocument/2006/relationships/image" Id="rId75"/>
    <Relationship Target="media/document_image_rId76.jpeg" Type="http://schemas.openxmlformats.org/officeDocument/2006/relationships/image" Id="rId76"/>
    <Relationship Target="media/document_image_rId77.jpeg" Type="http://schemas.openxmlformats.org/officeDocument/2006/relationships/image" Id="rId77"/>
    <Relationship Target="media/document_image_rId78.jpeg" Type="http://schemas.openxmlformats.org/officeDocument/2006/relationships/image" Id="rId78"/>
    <Relationship Target="media/document_image_rId79.jpeg" Type="http://schemas.openxmlformats.org/officeDocument/2006/relationships/image" Id="rId79"/>
    <Relationship Target="footer.xml" Type="http://schemas.openxmlformats.org/officeDocument/2006/relationships/footer" Id="rId80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