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Fensterflügel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Diensbach 26, Hinwil</w:t>
          </w:r>
        </w:p>
        <w:p>
          <w:pPr>
            <w:spacing w:before="0" w:after="0"/>
          </w:pPr>
          <w:r>
            <w:t>987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