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Diensbach 26, Hinwil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534560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4101870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