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193891" name="019efde2-12f5-7d03-bb43-676505b54a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445725" name="019efde2-12f5-7d03-bb43-676505b54ac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929084" name="019efde2-34b1-7c78-a1fe-59ea6a72ae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552219" name="019efde2-34b1-7c78-a1fe-59ea6a72aec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06279" name="019efde2-ef13-775f-b952-70c95e52a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083941" name="019efde2-ef13-775f-b952-70c95e52a12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007399" name="019efde3-1dd2-70e1-94b4-1150213a4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517210" name="019efde3-1dd2-70e1-94b4-1150213a4a4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488740" name="019efde6-7450-75ce-a671-06c8d5a81b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68734" name="019efde6-7450-75ce-a671-06c8d5a81b0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6118846" name="019efde6-929b-7c84-ae47-2336288a44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479705" name="019efde6-929b-7c84-ae47-2336288a449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9269477" name="019efde6-fb09-710b-b55b-f031304fb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800120" name="019efde6-fb09-710b-b55b-f031304fbd2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57424" name="019efde7-108a-7982-b7a9-0478bbde8d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451851" name="019efde7-108a-7982-b7a9-0478bbde8d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223815" name="019efdec-bb18-7e44-869d-481ebfda9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681098" name="019efdec-bb18-7e44-869d-481ebfda94a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502598" name="019efdec-dcf0-7009-aef9-bd5005b7d6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824745" name="019efdec-dcf0-7009-aef9-bd5005b7d6a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224236" name="019efded-af5f-74ff-8a2d-51be034d6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658167" name="019efded-af5f-74ff-8a2d-51be034d644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174594" name="019efded-d390-723a-87af-386e5ebade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006318" name="019efded-d390-723a-87af-386e5ebade9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1669583" name="019efdee-3ca6-79a3-be82-76241d90c2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08957" name="019efdee-3ca6-79a3-be82-76241d90c2b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623648" name="019efdee-56de-7aa4-b8e9-91aa18e267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822379" name="019efdee-56de-7aa4-b8e9-91aa18e267b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86642" name="019efdee-ab70-7fb7-94cf-4362fe18ff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019930" name="019efdee-ab70-7fb7-94cf-4362fe18ff5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561566" name="019efdee-d2fa-7d11-ac76-a47d16ae7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571783" name="019efdee-d2fa-7d11-ac76-a47d16ae7c5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052340" name="019efdf3-5c8c-7999-b489-33d24d1ed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457755" name="019efdf3-5c8c-7999-b489-33d24d1ed0e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35128" name="019efdf3-7de5-78dc-9276-98110636e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557655" name="019efdf3-7de5-78dc-9276-98110636ea1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889182" name="019efdf3-d397-7290-9b37-143921de25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501698" name="019efdf3-d397-7290-9b37-143921de25b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036524" name="019efdf3-ee46-705b-a009-cfd3c5d299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008854" name="019efdf3-ee46-705b-a009-cfd3c5d299f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646940" name="019efdf5-a0a8-744f-aec3-a03146d44c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379859" name="019efdf5-a0a8-744f-aec3-a03146d44cb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510780" name="019efdf5-cf2e-75dc-a47d-82b3bb2b77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753" name="019efdf5-cf2e-75dc-a47d-82b3bb2b779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381481" name="019efdfb-8e7e-71c1-806c-6951eb44e0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5643" name="019efdfb-8e7e-71c1-806c-6951eb44e03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966929" name="019efdfb-afdd-772e-aa53-b94de4a373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125458" name="019efdfb-afdd-772e-aa53-b94de4a3731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5175266" name="019efdfd-8c10-7be9-a8a3-4d21fd797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720094" name="019efdfd-8c10-7be9-a8a3-4d21fd79708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65724" name="019efdfd-a29a-733d-8837-8e4dd92787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615382" name="019efdfd-a29a-733d-8837-8e4dd92787c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Fenstekitt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545949" name="019efe02-a5e5-74de-a3b7-66d39aa33a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598139" name="019efe02-a5e5-74de-a3b7-66d39aa33a8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467929" name="019efe02-c3f9-7039-b5fc-cf6c8d2700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360493" name="019efe02-c3f9-7039-b5fc-cf6c8d27000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789011" name="019efe04-e8ab-7a5b-b60f-a66854e6aa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87582" name="019efe04-e8ab-7a5b-b60f-a66854e6aa6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6283405" name="019efe05-0746-7f44-a8a0-e3cde22458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628062" name="019efe05-0746-7f44-a8a0-e3cde224585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Diensbach 26, Hinwil</w:t>
          </w:r>
        </w:p>
        <w:p>
          <w:pPr>
            <w:spacing w:before="0" w:after="0"/>
          </w:pPr>
          <w:r>
            <w:t>987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