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Nordstrasse 70, 8006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1673828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219665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