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455171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023384" name="019ecf31-0fe0-764e-95b0-e82874e50fc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788517" name="019ecf31-9761-7627-ba5b-6893220b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883400" name="019ecf31-9761-7627-ba5b-6893220b5f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036484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966185" name="019ecf39-e83c-784a-8bfd-47914ed2d63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460882" name="019ecf3a-1902-780a-834c-5d2462830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5944" name="019ecf3a-1902-780a-834c-5d24628306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80737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293753" name="019ecf3b-8cea-79cf-8953-7e113fb7a0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778337" name="019ecf3b-a153-7990-95a6-d17f1b782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943798" name="019ecf3b-a153-7990-95a6-d17f1b782b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1158249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277483" name="019ecf3d-76cd-7532-a2de-4f9e31d216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417405" name="019ecf3d-88df-78ed-aa90-66f0ef38f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062005" name="019ecf3d-88df-78ed-aa90-66f0ef38f1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945052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594164" name="019ecf40-5333-75c1-8dd0-b95ba52708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404708" name="019ecf40-6892-7535-a459-21b82b158c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963132" name="019ecf40-6892-7535-a459-21b82b158c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143546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321410" name="019ecf41-76fc-7b89-96c7-70ffb168fa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078478" name="019ecf42-1582-73e8-a0a0-d12a4e6cb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25805" name="019ecf42-1582-73e8-a0a0-d12a4e6cb7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alter Bodenbelag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132951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048650" name="019ecf4b-99a3-70de-af40-f4d0d33ac8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0946088" name="019ecf4b-b400-7050-9369-ae5b237f0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579919" name="019ecf4b-b400-7050-9369-ae5b237f01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048842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404781" name="019ecf4c-ea45-719c-ae28-c0d8a25072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0338361" name="019ecf4d-04a0-758d-97d0-2392cd30c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34123" name="019ecf4d-04a0-758d-97d0-2392cd30cf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Balkon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435748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051462" name="019ecf4f-8c4e-7525-ab26-81a0249a42f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757030" name="019ecf4f-be47-7a9d-9357-834abad0c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831808" name="019ecf4f-be47-7a9d-9357-834abad0c85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643070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848466" name="019ecf51-4414-7567-98b7-482808e1b8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4879888" name="019ecf51-64d5-7100-850a-d593b8838d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68099" name="019ecf51-64d5-7100-850a-d593b8838d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11148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458429" name="019ecf51-b16d-7905-a306-aedc521289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223771" name="019ecf51-ca6e-7879-a4a8-5f6af6367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541878" name="019ecf51-ca6e-7879-a4a8-5f6af63678d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177614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61957" name="019ecf52-ccb4-79ca-bb6d-3bb24e3c774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1184650" name="019ecf52-eeaa-7459-a202-841dd594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579459" name="019ecf52-eeaa-7459-a202-841dd594d0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861828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402893" name="019ecf53-4a96-700c-8eec-6a03382b4d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590918" name="019ecf53-7434-7843-8671-a64d22e36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867126" name="019ecf53-7434-7843-8671-a64d22e36ff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64097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276032" name="019ecf55-50ef-70fe-add3-c9abe56d31e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482238" name="019ecf55-8171-73f7-adc9-811deb8c1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220213" name="019ecf55-8171-73f7-adc9-811deb8c19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463673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461600" name="019ecf58-1b69-7d43-bf64-aaf2dfde5c5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741864" name="019ecf58-4b2b-779f-891d-c444f42007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249308" name="019ecf58-4b2b-779f-891d-c444f420074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820980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288938" name="019ecf59-bf9b-7fc9-bc00-c1fd31e7b5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187301" name="019ecf59-d582-756a-a08d-9bd9c41c7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281081" name="019ecf59-d582-756a-a08d-9bd9c41c762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317700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317928" name="019ecf5a-bedf-74b5-8979-fc2e3bb052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841154" name="019ecf5a-e101-70e2-9e9d-0e537dab3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803169" name="019ecf5a-e101-70e2-9e9d-0e537dab38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402771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605971" name="019ecf5d-4046-7058-8f65-37b425fa0a8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7016538" name="019ecf5d-6b69-7e70-9c87-4a4c341a55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283181" name="019ecf5d-6b69-7e70-9c87-4a4c341a55c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83542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98594" name="019ecf5e-6b28-7182-ab81-1fead1b660a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6471578" name="019ecf5e-8606-79ac-a4cd-aca0b2e2a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934421" name="019ecf5e-8606-79ac-a4cd-aca0b2e2ac4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792414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693363" name="019ecf5f-9246-7552-9f73-c2c7ec7c6db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444317" name="019ecf5f-b6d4-70b2-abab-ff3ade6ba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443622" name="019ecf5f-b6d4-70b2-abab-ff3ade6ba4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823821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291669" name="019ecf67-96c9-7263-bbdc-b3e56a270b1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109045" name="019ecf67-b59e-7a85-b667-0d2e4efa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74019" name="019ecf67-b59e-7a85-b667-0d2e4efa031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412965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955056" name="019ecf68-3d59-7488-bec6-d87c7039f89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216395" name="019ecf68-537a-7e5c-812b-aecc15740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299254" name="019ecf68-537a-7e5c-812b-aecc157404e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872700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758866" name="019ecf6d-b7fe-7cc4-b76a-6884bf12a22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749854" name="019ecf6d-cbbe-7861-86ad-f56df0ea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315985" name="019ecf6d-cbbe-7861-86ad-f56df0ea8f0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7179660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070870" name="019ecf6d-fda1-7cd1-bb0e-8b629956ae8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485607" name="019ecf6e-2319-7e87-b6b3-4e3b368b2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31910" name="019ecf6e-2319-7e87-b6b3-4e3b368b2e1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519783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219123" name="019ecf6d-6730-7947-b51a-399be16a6a3c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772893" name="019ecf6d-781a-7bc9-8ec8-070fb979f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794239" name="019ecf6d-781a-7bc9-8ec8-070fb979f13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248263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212510" name="019ecf77-443a-7926-98cd-59c6769b9e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342996" name="019ecf77-6644-7792-b9e6-14ca2260bf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594490" name="019ecf77-6644-7792-b9e6-14ca2260bfc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885827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59485" name="019ecf7d-57dd-71d7-8b76-581517e4b86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141633" name="019ecf7d-6ee2-7599-a4de-2fbd5a98a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521381" name="019ecf7d-6ee2-7599-a4de-2fbd5a98aa5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653022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961386" name="019ecf7d-d44f-7cea-a2f8-199f4ffd31c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6648856" name="019ecf7d-ed31-7c73-9114-1a615d3dd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30258" name="019ecf7d-ed31-7c73-9114-1a615d3dd17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098874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689215" name="019ecf7e-4fa1-7ea4-bb67-d295d1be929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710294" name="019ecf7e-6cd2-74de-918e-a4e42a3cd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767447" name="019ecf7e-6cd2-74de-918e-a4e42a3cd312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059946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900868" name="019ecf7f-c09c-7188-977a-5c0e20a2f44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19099" name="019ecf80-16b1-7d71-b159-5c93e91c2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764485" name="019ecf80-16b1-7d71-b159-5c93e91c20c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266021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482643" name="019ecf80-fb41-79e8-a9f6-d8ebad763d3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948399" name="019ecf81-10ba-7fb4-b186-8a06105c2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098178" name="019ecf81-10ba-7fb4-b186-8a06105c2ad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 und Fenster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198038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073508" name="019ecf81-6d13-7ee9-88e2-8a4949d35ee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3436773" name="019ecf81-86d6-7bb7-9365-dbfffe0ecb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697829" name="019ecf81-86d6-7bb7-9365-dbfffe0ecbae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9849487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615834" name="019ecf83-ccd3-7aee-b818-7cfc05e2bdd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827677" name="019ecf83-e606-75ac-80cc-5576e6f53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254318" name="019ecf83-e606-75ac-80cc-5576e6f5393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474334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603625" name="019ecf8a-f607-711b-bc3c-5c351bb38e5d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177891" name="019ecf8b-102e-72ff-8304-d258b8447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555903" name="019ecf8b-102e-72ff-8304-d258b844763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</w:t>
            </w:r>
          </w:p>
          <w:p>
            <w:pPr>
              <w:spacing w:before="0" w:after="0"/>
            </w:pPr>
            <w:r>
              <w:t>1.OG-DG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Betonbrüstungen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431032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223842" name="019ecf8b-efc4-7b8e-97b8-3cb0a51310bc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6098868" name="019ecf8c-428c-709d-bef4-bbaa5202c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449019" name="019ecf8c-428c-709d-bef4-bbaa5202c08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003666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154204" name="019ecf98-98ad-74d5-a985-439770c1394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9377" name="019ecf98-c03b-7468-98ea-ec9798fee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211642" name="019ecf98-c03b-7468-98ea-ec9798fee795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023311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191553" name="019ecf9a-361f-707a-8b2f-f87566447fbb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7790413" name="019ecf9a-5f26-702c-a026-8ca7adbfda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494694" name="019ecf9a-5f26-702c-a026-8ca7adbfda2d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1620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507250" name="019ecf9a-e0b8-7907-8be7-01eec160d46e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392208" name="019ecf9a-f8f9-76e9-a10f-0e641af7e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043509" name="019ecf9a-f8f9-76e9-a10f-0e641af7ebb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254775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520024" name="019ecf9b-e526-7137-b26e-33d9f7b0167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2890878" name="019ecf9b-fb96-72c2-92df-fe3e5b266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018371" name="019ecf9b-fb96-72c2-92df-fe3e5b2663b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035733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108552" name="019ecf9d-7ecb-7a06-a6de-bb2a99e2286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8607106" name="019ecf9d-8fdb-7dee-bcdc-666e4bcb5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532683" name="019ecf9d-8fdb-7dee-bcdc-666e4bcb5381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990338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203026" name="019ecf9d-e6db-74a2-9d5f-9c0aad94633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283171" name="019ecf9e-304c-717a-953f-0e906b9057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573313" name="019ecf9e-304c-717a-953f-0e906b90575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7921243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482983" name="019ecf9e-fcfa-734e-a57f-46b8c6c4ce1a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13577" name="019ecf9f-1b26-7951-b62f-e51422534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082703" name="019ecf9f-1b26-7951-b62f-e5142253442f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8270392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473252" name="019ecf9f-adb1-7aca-9ccd-239d0453813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931352" name="019ecf9f-d6c3-7ba0-af8e-9bbe6eb4f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94155" name="019ecf9f-d6c3-7ba0-af8e-9bbe6eb4ff3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637758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390463" name="019ecfa0-7819-7850-9d18-77e72b6f9d5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534811" name="019ecfa0-8ba4-7f2e-8c82-2ad09f9014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975698" name="019ecfa0-8ba4-7f2e-8c82-2ad09f90148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0126097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206605" name="019ecfa0-e214-7752-aaf0-586f25e7916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739453" name="019ecfa0-f861-7add-9b45-de9992881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805923" name="019ecfa0-f861-7add-9b45-de999288138a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2370470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226733" name="019ecfaa-629b-7dd9-b6fa-829e11556162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461072" name="019ecfaa-8be2-748f-810c-dde80a388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862746" name="019ecfaa-8be2-748f-810c-dde80a388fb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857526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87925" name="019ecfaa-c855-7344-8a3f-38f24371500b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3230512" name="019ecfaa-ddf3-7b90-ad1b-922afe0cf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343719" name="019ecfaa-ddf3-7b90-ad1b-922afe0cffd7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823182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392695" name="019ecfab-0f0e-7a09-aa98-c185771eff26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189665" name="019ecfab-24b0-73f7-8f1f-d4b13cf79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492650" name="019ecfab-24b0-73f7-8f1f-d4b13cf79593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80132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606607" name="019ecfab-8b11-7dda-9ca1-07131e2b82a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1611797" name="019ecfab-9b97-7cac-8db1-67e345862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049422" name="019ecfab-9b97-7cac-8db1-67e345862189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794116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977164" name="019ecfab-ca49-7b15-9031-c18134c6e69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696715" name="019ecfab-eea8-767a-9a7a-80556dec4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798847" name="019ecfab-eea8-767a-9a7a-80556dec4ae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985672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06648" name="019ecfac-ac55-7d82-89d0-74bb1284b18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826449" name="019ecfac-c323-7663-bb7e-2f6af534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787081" name="019ecfac-c323-7663-bb7e-2f6af5344bf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048614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664326" name="019ecfad-1a9e-76c6-ba1f-4aed47c3ac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319594" name="019ecfad-30f2-7067-bfcc-ac9a8c7fd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048847" name="019ecfad-30f2-7067-bfcc-ac9a8c7fd4c4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9316739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098647" name="019ecfb0-5979-7ead-b57f-e144329ffdd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026954" name="019ecfb0-7c08-7885-9aa1-c5b052779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145828" name="019ecfb0-7c08-7885-9aa1-c5b05277944f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3601893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719273" name="019ecfbe-24b9-744d-adeb-c759de0af58e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2172990" name="019ecfbe-38b7-731a-b68d-d5566b87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813769" name="019ecfbe-38b7-731a-b68d-d5566b8712a8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8701734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395133" name="019ecfbe-b880-76d9-971c-1a2aadcfe0a7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834280" name="019ecfbe-cd20-7a5f-bd16-2fd73f090c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003332" name="019ecfbe-cd20-7a5f-bd16-2fd73f090cc7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841221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196899" name="019ecfbf-0b3f-7ef7-bee5-628b0444984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722216" name="019ecfbf-230f-72ce-8032-106531fa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450457" name="019ecfbf-230f-72ce-8032-106531fa98f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8645847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71076" name="019ecfbf-56ca-7c89-8e23-27055116732e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410391" name="019ecfbf-6ac9-7596-a463-09708d90e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078248" name="019ecfbf-6ac9-7596-a463-09708d90e01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082203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553612" name="019ecfbf-d044-7691-88f0-febf39a176a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678189" name="019ecfbf-eea0-7f87-9764-f4823ba59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52482" name="019ecfbf-eea0-7f87-9764-f4823ba59128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937130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890482" name="019ecfc0-9583-7094-b09c-5b40d49ed5cf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907010" name="019ecfc0-a867-7d1e-899c-975ba6b07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433193" name="019ecfc0-a867-7d1e-899c-975ba6b0725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557005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676261" name="019ecfc1-1b58-7c71-8748-05dc478c0fdb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996529" name="019ecfc1-3812-7ebd-89a2-e59b809fe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682628" name="019ecfc1-3812-7ebd-89a2-e59b809fe94a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2649833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959956" name="019ecfc3-7367-7df2-a56b-8d48596ad4af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3862489" name="019ecfc3-989a-7829-8223-940c92dd9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084795" name="019ecfc3-989a-7829-8223-940c92dd948c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986453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396634" name="019ecfc4-62a6-7ad1-8de5-aa4dae98b588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256061" name="019ecfc4-7665-7b60-99fb-a9e56b220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27989" name="019ecfc4-7665-7b60-99fb-a9e56b22022c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237324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223301" name="019ecfc5-2a7d-7bb4-8f75-3af34c9e19a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809547" name="019ecfc5-4876-7acb-8d2c-b1fd7b886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126124" name="019ecfc5-4876-7acb-8d2c-b1fd7b886d49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4254078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86914" name="019ecfc5-9349-7a58-9d27-c8490644b7e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902906" name="019ecfc5-a610-7a77-930c-853242cae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727914" name="019ecfc5-a610-7a77-930c-853242caef1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731393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539622" name="019ecfc5-f0aa-7425-8066-aa2080b5b04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096268" name="019ecfc6-01f9-7b8f-af24-deb533f6d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756130" name="019ecfc6-01f9-7b8f-af24-deb533f6dc2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228645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368731" name="019ed05e-67a3-73b5-8e26-2f9550e443a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567283" name="019ed05e-90d0-7c2f-8bb3-664bf1976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59789" name="019ed05e-90d0-7c2f-8bb3-664bf197672d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959908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864165" name="019ed05f-ee9f-71c6-b94c-8dc5b1573042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351184" name="019ed05f-d1f7-769b-b253-8e3680a7d6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693407" name="019ed05f-d1f7-769b-b253-8e3680a7d616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0666808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042320" name="019ed060-783a-7462-ac69-d63cf00abc2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183446" name="019ed060-958b-7161-a581-48cc639f3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58501" name="019ed060-958b-7161-a581-48cc639f3a55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538887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431352" name="019ed053-4679-7e70-908f-1108505cc24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911757" name="019ed053-8350-71d8-9cc1-2f51e45e0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235198" name="019ed053-8350-71d8-9cc1-2f51e45e0ff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147322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006196" name="019ed054-c7a7-7414-a8a4-e51ac393c3d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14835" name="019ed054-dd01-78c6-9973-f071a97247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199635" name="019ed054-dd01-78c6-9973-f071a97247a2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318635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36000" name="019ed055-2bed-703e-bc75-36bc8c11a8b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668861" name="019ed055-57b2-7498-9557-d46115ff4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04596" name="019ed055-57b2-7498-9557-d46115ff4a9c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686652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329542" name="019ed055-e8cc-7df6-812f-a79eaccbe6c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278203" name="019ed056-452f-729d-b1ec-16f6acb41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670385" name="019ed056-452f-729d-b1ec-16f6acb41d2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6698373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859689" name="019ed05c-214f-7c33-8e00-7fa96fcf2c7c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275033" name="019ed05c-4461-7059-b399-2161be46b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770321" name="019ed05c-4461-7059-b399-2161be46bba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949157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264685" name="019ed05c-9829-7567-935b-8a2b690179e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271553" name="019ed05c-b974-7a92-b22e-603d57957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415187" name="019ed05c-b974-7a92-b22e-603d57957e8d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48762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846374" name="019ed062-bd75-7f77-a6ca-b0a819e90d1b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684830" name="019ed062-cbbf-7766-a6ad-80802e158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645055" name="019ed062-cbbf-7766-a6ad-80802e158cb7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332075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558331" name="019ed065-f846-7439-b075-9aafdc85ac5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622332" name="019ed066-1d20-7065-9f19-1eb330e4b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40071" name="019ed066-1d20-7065-9f19-1eb330e4b8f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775714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280759" name="019ed066-9b45-73e5-a88d-c7401b392c73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686155" name="019ed066-b58e-7d20-8f14-4c5ba91a8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612863" name="019ed066-b58e-7d20-8f14-4c5ba91a87af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9301079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545068" name="019ed067-2974-74bc-bc74-c4fcff2706fa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71875" name="019ed06a-b5e8-7c91-87dd-7639a6b1a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695062" name="019ed06a-b5e8-7c91-87dd-7639a6b1abfc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4060104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574020" name="019ed06b-5d86-74a9-a47b-e5d5c45e1d4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8087329" name="019ed06b-6fcd-7c45-a32e-8c3a867bed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332016" name="019ed06b-6fcd-7c45-a32e-8c3a867bed8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2518725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55557" name="019ed06c-b6aa-73fe-b567-3ee75bffc1f0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9126671" name="019ed06c-d96c-742c-a2e1-ef617288d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968514" name="019ed06c-d96c-742c-a2e1-ef617288dd5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>Radiatorennische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154279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297344" name="019ed06e-1ef8-7baf-8ef1-156984dad68a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391137" name="019ed06e-498f-7dc8-a7e4-c5b89070e6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05258" name="019ed06e-498f-7dc8-a7e4-c5b89070e677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072289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261751" name="019ed070-6f14-7863-ac12-f4f1ce8c604c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539068" name="019ed070-a427-7a8d-9063-d2f5cec64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846216" name="019ed070-a427-7a8d-9063-d2f5cec64235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91214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427432" name="019ed071-9f65-74ac-a222-647ab6fc4b7c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661329" name="019ed071-bd53-74ba-bbfc-9831754e91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83324" name="019ed071-bd53-74ba-bbfc-9831754e9117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1550314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973403" name="019ed072-2e84-734d-932d-abdcb15d80b9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556039" name="019ed072-562f-74d2-976e-2fbab7f84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245373" name="019ed072-562f-74d2-976e-2fbab7f84330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35581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867140" name="019ed078-427a-7772-be34-3bde5d586a1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504247" name="019ed078-5fd5-7eb9-8ffc-c9a0e72e3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578003" name="019ed078-5fd5-7eb9-8ffc-c9a0e72e3bf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745586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46324" name="019ed07a-d264-7865-938a-6aa21e17d46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476945" name="019ed07a-e8c8-7f7e-b89a-7c4cb640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163187" name="019ed07a-e8c8-7f7e-b89a-7c4cb640265b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864101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74947" name="019ed07b-98d3-736d-bda8-36e33a917e5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052891" name="019ed07b-e5bb-752e-9ec3-49c063c21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261748" name="019ed07b-e5bb-752e-9ec3-49c063c21d8e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859931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857554" name="019ed07c-b8d3-7370-956d-9483a99f88f2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7182298" name="019ed07c-cf82-74cc-8008-d9717ccff6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142002" name="019ed07c-cf82-74cc-8008-d9717ccff60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466284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275232" name="019ed07d-3722-7598-9117-2f8c0602e74f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599241" name="019ed07d-5d1a-70ad-9077-3e8aa13e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133791" name="019ed07d-5d1a-70ad-9077-3e8aa13e6604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659419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764779" name="019ed07d-b6dd-752b-977c-047f47cadc13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857414" name="019ed07d-cab2-7f1e-8611-e10d62d7cc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454913" name="019ed07d-cab2-7f1e-8611-e10d62d7ccb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621766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97153" name="019ed07e-2a37-7703-b18d-b845e361c70f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412108" name="019ed07e-4b42-70af-9415-92e267d01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39660" name="019ed07e-4b42-70af-9415-92e267d016d7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769080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236578" name="019ed07f-8e7c-7a9f-9ee3-c4faec9b5de2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2331803" name="019ed07f-a25d-7346-93b2-d84242d4f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881052" name="019ed07f-a25d-7346-93b2-d84242d4fb76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6889820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329747" name="019ed080-2549-7c86-b2bb-930f2f60b56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061300" name="019ed080-3fed-77f8-a880-d2c01140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639566" name="019ed080-3fed-77f8-a880-d2c0114092ec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145677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313794" name="019ed081-5742-71a9-8d19-973c11e17c5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45760" name="019ed081-6b80-7e9c-8667-b88f45727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199548" name="019ed081-6b80-7e9c-8667-b88f4572737e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689800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866417" name="019ed085-a1af-71fb-a991-7237b510b610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707281" name="019ed085-b6b1-7e4f-8ebc-bb38bfa1d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376468" name="019ed085-b6b1-7e4f-8ebc-bb38bfa1d84a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692611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075265" name="019ed085-e657-741c-b3af-b8ccde54883b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6070016" name="019ed085-f86a-78ab-ac25-809d08120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836053" name="019ed085-f86a-78ab-ac25-809d08120af7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9457175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372157" name="019ed086-51de-78ee-80e7-8438c2861864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85620" name="019ed086-68b2-77aa-9e15-202fc0faa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557221" name="019ed086-68b2-77aa-9e15-202fc0faa12d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309848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552639" name="019ed088-2c13-7c12-96c5-8f9000a7c8b5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8565764" name="019ed088-48a1-7f7b-acf8-cda016d40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967377" name="019ed088-48a1-7f7b-acf8-cda016d40379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540869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927939" name="019ed08f-9b90-7212-b241-a92977b2bc7e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733620" name="019ed08f-b351-7460-8581-519b7dc9a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671521" name="019ed08f-b351-7460-8581-519b7dc9a93e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749595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285510" name="019ed08b-8609-7bda-a3db-1ae1c83c7f5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6973404" name="019ed08b-9aed-7838-a50a-d198ab20b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514839" name="019ed08b-9aed-7838-a50a-d198ab20b3b5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6882180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891674" name="019ed0a0-3f17-7b3c-a0f7-2ecd4bf8a34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0119783" name="019ed0a0-66bf-7551-bb33-62bca50a3c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224581" name="019ed0a0-66bf-7551-bb33-62bca50a3ce5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064173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376137" name="019ed0a4-8877-731b-9205-3e9ba6e8a816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986486" name="019ed0a4-9a2f-7005-9a60-1e7c4b08b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60552" name="019ed0a4-9a2f-7005-9a60-1e7c4b08badf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3125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816355" name="019ed0a5-2fad-7fb0-b771-ad29206e8471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645284" name="019ed0a5-4bba-7972-a32e-b7bb7269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28580" name="019ed0a5-4bba-7972-a32e-b7bb72694f80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342592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84999" name="019ed0a5-e10d-7c7c-a0fc-002bc08433a1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0966309" name="019ed0a5-f4bc-747c-9c0a-10e47c868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861629" name="019ed0a5-f4bc-747c-9c0a-10e47c868d31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617708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462602" name="019ed0a6-4d17-7288-affe-9f6ae392db84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312263" name="019ed0a6-6465-7f5a-9eb1-96b7a2b8e4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599472" name="019ed0a6-6465-7f5a-9eb1-96b7a2b8e4b3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967643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76102" name="019ed0a6-c364-70fb-bbf6-0bebacad7f3e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529371" name="019ed0a6-d664-797e-ac21-b5a7957a06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102540" name="019ed0a6-d664-797e-ac21-b5a7957a0660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491439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3090" name="019ed0a7-6e93-73dc-afb5-95c34543f781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965165" name="019ed0a7-8319-7f81-bc60-e8bfb2bf8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952752" name="019ed0a7-8319-7f81-bc60-e8bfb2bf8155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014741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857338" name="019ed0a7-e213-7e03-831b-3ebe5fc1049f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594606" name="019ed0a8-0515-71b3-ab6f-b38294628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609922" name="019ed0a8-0515-71b3-ab6f-b382946280bf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149111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725195" name="019ed0a9-bf77-7211-8efe-c084fffdd84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6324275" name="019ed0a9-d62f-733b-bef7-a7529fedc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441737" name="019ed0a9-d62f-733b-bef7-a7529fedc518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225301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107709" name="019ed0aa-8313-7b4b-82a6-66d9fa10e11b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7784726" name="019ed0aa-a486-713f-b56a-c15509e9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464040" name="019ed0aa-a486-713f-b56a-c15509e9d2b5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509742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736749" name="019ed0ac-c19b-7147-9e4f-d99bedfb4d10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806586" name="019ed0ac-f21a-75a2-947f-8064f3906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72280" name="019ed0ac-f21a-75a2-947f-8064f3906a58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052440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407350" name="019ed0ad-1771-7de1-b115-51aa9952e59d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102829" name="019ed0ad-25ff-7561-a1a8-031f2fad4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433921" name="019ed0ad-25ff-7561-a1a8-031f2fad4585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668399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81404" name="019ed0ad-4ef9-7c19-bb29-d60eac391aa9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223590" name="019ed0ad-715e-77cf-bdf4-07726b13d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082772" name="019ed0ad-715e-77cf-bdf4-07726b13dbf4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1528042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444373" name="019ed0ad-d4fa-78b3-8824-1f2f0aa7eaf6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674285" name="019ed0ad-f544-7d00-b03c-265c65eab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018311" name="019ed0ad-f544-7d00-b03c-265c65eab0f7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7261769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991571" name="019ed0ae-13a8-7ae5-8e88-908c2c16329d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650330" name="019ed0ae-2b39-78c3-a58d-4c6ec9e8c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037198" name="019ed0ae-2b39-78c3-a58d-4c6ec9e8c8b9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466667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227122" name="019ed0b6-1973-7f9e-9dd9-27e025d740f4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748533" name="019ed0b6-2ad2-734b-94fb-64444a603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379378" name="019ed0b6-2ad2-734b-94fb-64444a603ca3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005692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3307" name="019ed0b7-a717-7cfb-b2e8-8d7cfe2f1b38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039228" name="019ed0b7-c817-727f-8dc1-bda2de579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809969" name="019ed0b7-c817-727f-8dc1-bda2de579d1e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7186955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986963" name="019ed0b9-a685-76ca-b239-a4f716fe2b1b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278148" name="019ed0b9-bc6a-77fa-ba4c-58dd6351f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440051" name="019ed0b9-bc6a-77fa-ba4c-58dd6351f146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85369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233731" name="019ed0ba-2f04-7f61-a5fa-c0590805ee4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891319" name="019ed0ba-50ce-757c-9ae9-2d5fda640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03300" name="019ed0ba-50ce-757c-9ae9-2d5fda640b48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915341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037284" name="019ed0bb-2139-7c08-90bb-01bc7eac516a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3527804" name="019ed0bb-341f-7c49-ba5e-15a2297a6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121906" name="019ed0bb-341f-7c49-ba5e-15a2297a654d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6154085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432134" name="019ed0bb-a792-7670-9c51-2e191da8fd3f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379636" name="019ed0bb-dc81-738c-9324-0feeaf52ac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339237" name="019ed0bb-dc81-738c-9324-0feeaf52ac7b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4 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95043719" name="019ef352-f9a2-7872-a99e-f52687571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665342" name="019ef352-f9a2-7872-a99e-f526875713ff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21117215" name="019ef353-1b89-71dc-9e53-850d08596e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973" name="019ef353-1b89-71dc-9e53-850d08596eef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4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79017046" name="019ef355-9f6b-7f32-b71f-1600042246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429610" name="019ef355-9f6b-7f32-b71f-16000422460b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338335" name="019ef355-dc0c-746b-bd8c-b83c4725b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037389" name="019ef355-dc0c-746b-bd8c-b83c4725bb4a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4.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072416" name="019ef361-c358-7ce9-abde-8525b74c7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033890" name="019ef361-c358-7ce9-abde-8525b74c7b9e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585621" name="019ef366-7bd8-74b1-9828-d038ab0be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537083" name="019ef366-7bd8-74b1-9828-d038ab0be491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588052" name="019ef36b-c35e-7b0a-be3b-ed199147b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721981" name="019ef36b-c35e-7b0a-be3b-ed199147b339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09256" name="019ef36b-e890-75f4-97ea-0ffcdd7b6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915856" name="019ef36b-e890-75f4-97ea-0ffcdd7b6037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163601" name="019ef374-86ae-7cad-9100-d943e7fa6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68797" name="019ef374-86ae-7cad-9100-d943e7fa601c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789604" name="019ef374-a04c-71ab-9e66-653d4af03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686138" name="019ef374-a04c-71ab-9e66-653d4af037a1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4136409" name="019ef374-cc98-7bce-8a22-80562184ed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889176" name="019ef374-cc98-7bce-8a22-80562184edae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786430" name="019ef374-f2f5-7977-bb1f-28c3c93a9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653819" name="019ef374-f2f5-7977-bb1f-28c3c93a908a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Wohnzimmer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813348" name="019ef38f-46a2-7c8a-bc72-4ff186d1c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92484" name="019ef38f-46a2-7c8a-bc72-4ff186d1c6e2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546934" name="019ef38f-c693-7310-bc1a-9904947e7d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676006" name="019ef38f-c693-7310-bc1a-9904947e7dbd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387921" name="019ef395-ae4a-7d06-8eee-41b7ea235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286046" name="019ef395-ae4a-7d06-8eee-41b7ea2351e4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633621" name="019ef396-c012-7cd2-89b0-70bb26168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71254" name="019ef396-c012-7cd2-89b0-70bb261683be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534391" name="019ef396-fb62-7b63-bad8-5c064436d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760022" name="019ef396-fb62-7b63-bad8-5c064436d813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090198" name="019ef397-1929-7d0a-a1a2-980fc863f2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414667" name="019ef397-1929-7d0a-a1a2-980fc863f2ee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Küche 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688090" name="019ef398-cb4d-7823-ba9f-87d2719f4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867003" name="019ef398-cb4d-7823-ba9f-87d2719f482e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972769" name="019ef398-dfbf-78a9-a6eb-91307b26a9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978370" name="019ef398-dfbf-78a9-a6eb-91307b26a931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37402" name="019ef39f-c3b0-7daf-8859-4cdebd205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550591" name="019ef39f-c3b0-7daf-8859-4cdebd205bd9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012914" name="019ef3a1-44a3-74f9-9062-715c78ec4d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117743" name="019ef3a1-44a3-74f9-9062-715c78ec4d8c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046981" name="019ef39f-1911-7a33-ae84-91ec963ef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23206" name="019ef39f-1911-7a33-ae84-91ec963efe50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958616" name="019ef3a2-c509-7467-a587-751e46cadd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486970" name="019ef3a2-c509-7467-a587-751e46caddfc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741676" name="019ef3a9-addf-7b68-bf02-a3c04083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629041" name="019ef3a9-addf-7b68-bf02-a3c04083a1e5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900826" name="019ef3a9-cada-7ab7-ba57-2ce4f6b32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005587" name="019ef3a9-cada-7ab7-ba57-2ce4f6b325d2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143442" name="019ef3aa-1c19-75fa-816e-89faf4f25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223201" name="019ef3aa-1c19-75fa-816e-89faf4f251bb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162932" name="019ef3ab-45d9-7522-b38c-096122ef5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029651" name="019ef3ab-45d9-7522-b38c-096122ef5675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847073" name="019ef3dd-a33d-7341-9d58-6b6f9583d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65834" name="019ef3dd-a33d-7341-9d58-6b6f9583d65b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036543" name="019ef3dd-cc2d-7916-ad75-8b486d34a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19665" name="019ef3dd-cc2d-7916-ad75-8b486d34a4d6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846391" name="019ef3e3-2d20-7c4e-836f-ca46f6d974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71894" name="019ef3e3-2d20-7c4e-836f-ca46f6d97474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085038" name="019ef3e3-45bc-710c-a331-73e8faf13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866013" name="019ef3e3-45bc-710c-a331-73e8faf13364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043454" name="019ef3e7-e9d2-7a74-a25b-6cde87e61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516242" name="019ef3e7-e9d2-7a74-a25b-6cde87e61ac8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911348" name="019ef3ea-2db1-72d1-989f-b239b0476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827772" name="019ef3ea-2db1-72d1-989f-b239b047641b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2. 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755994" name="019ef3e8-1125-7ea9-9c02-aa7391183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171193" name="019ef3e8-1125-7ea9-9c02-aa7391183f5d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100100" name="019ef3eb-ddd0-7072-a36b-1667bb8d3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13761" name="019ef3eb-ddd0-7072-a36b-1667bb8d39cc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81499" name="019ef437-a6d7-7de5-9618-b6b3a807b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008955" name="019ef437-a6d7-7de5-9618-b6b3a807bab7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629232" name="019ef437-c7ee-7587-869e-0404a294d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878948" name="019ef437-c7ee-7587-869e-0404a294d73b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448978" name="019ef438-13a7-7889-af12-9e17020bdb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228874" name="019ef438-13a7-7889-af12-9e17020bdbeb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831475" name="019ef43c-c6a0-783a-851e-ee9daf1c4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073922" name="019ef43c-c6a0-783a-851e-ee9daf1c425d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196575" name="019ef444-23da-73ab-a3b6-d793581d1f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06529" name="019ef444-23da-73ab-a3b6-d793581d1f09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299082" name="019ef444-5a65-7192-958a-a0e230dd04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031953" name="019ef444-5a65-7192-958a-a0e230dd04c3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602217" name="019ef445-579f-7467-a591-51e710a4ab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141010" name="019ef445-579f-7467-a591-51e710a4ab4d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404092" name="019ef445-8154-70d1-9407-4f62e4cfe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753534" name="019ef445-8154-70d1-9407-4f62e4cfea7a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671623" name="019ef44c-dbcf-7e5f-ac9f-875b40909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732650" name="019ef44c-dbcf-7e5f-ac9f-875b40909767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436219" name="019ef44c-fe2a-75e9-ace3-18cc1cea2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002661" name="019ef44c-fe2a-75e9-ace3-18cc1cea21ed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109980" name="019ef44d-630b-7d32-97b6-573fc9bf7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045634" name="019ef44d-630b-7d32-97b6-573fc9bf7513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129955" name="019ef44e-7b7c-7d38-8fc9-d55b66b44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205996" name="019ef44e-7b7c-7d38-8fc9-d55b66b44b3c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297952" name="019ef454-3ee1-76a4-9b4e-2218380ec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94501" name="019ef454-3ee1-76a4-9b4e-2218380ec8ec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364895" name="019ef454-6e56-7158-9dbb-b9728e5184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465725" name="019ef454-6e56-7158-9dbb-b9728e51842a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828568" name="019ef455-4e27-7802-acc3-ebfd3cde39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526873" name="019ef455-4e27-7802-acc3-ebfd3cde3960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3600171" name="019ef455-6f84-7d06-8ba6-ca8045a387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37086" name="019ef455-6f84-7d06-8ba6-ca8045a387b5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966504" name="019ef457-1257-7f6d-865c-642477025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433676" name="019ef457-1257-7f6d-865c-642477025591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661683" name="019ef458-24c3-7749-a0ef-b61158476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70446" name="019ef458-24c3-7749-a0ef-b61158476ad7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191999" name="019ef463-b0d2-70ac-8fb0-7900a5201d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604380" name="019ef463-b0d2-70ac-8fb0-7900a5201d29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055002" name="019ef464-2c79-749d-8178-2fc8c200f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501182" name="019ef464-2c79-749d-8178-2fc8c200f3f9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865648" name="019ef465-4a11-715a-ba39-48e12f1c0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150019" name="019ef465-4a11-715a-ba39-48e12f1c0531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831704" name="019ef467-ffaa-7124-8fd2-b2befa6f59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738377" name="019ef467-ffaa-7124-8fd2-b2befa6f59dd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10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645729" name="019ef46b-925c-7239-a9a0-aba8f014cb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40510" name="019ef46b-925c-7239-a9a0-aba8f014cb9d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318971" name="019ef46b-edd1-75a1-b04b-84b0b973a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483410" name="019ef46b-edd1-75a1-b04b-84b0b973a666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10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840348" name="019ef46c-3135-7f9c-b26d-501f4fc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407320" name="019ef46c-3135-7f9c-b26d-501f4fc83f8d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031950" name="019ef46d-558d-7baa-b872-3410e9e9e8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65529" name="019ef46d-558d-7baa-b872-3410e9e9e8b6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025923" name="019ef474-0db7-7cd7-a43b-0d845b5fd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512631" name="019ef474-0db7-7cd7-a43b-0d845b5fdb4b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150359" name="019ef474-1ea4-79f0-bb32-625bd4b552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602809" name="019ef474-1ea4-79f0-bb32-625bd4b55244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50176" name="019ef474-7e51-78a8-8231-f653635c0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876867" name="019ef474-7e51-78a8-8231-f653635c03f1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94585" name="019ef47a-6ca4-7cae-8fb1-691fa9dde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709921" name="019ef47a-6ca4-7cae-8fb1-691fa9dde1ab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259866" name="019ef478-d3d6-7ef8-b320-6efe59fe1f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746190" name="019ef478-d3d6-7ef8-b320-6efe59fe1fa0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138362" name="019ef481-ae16-7210-a1b2-c2641a0e7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186157" name="019ef481-ae16-7210-a1b2-c2641a0e70bc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558916" name="019ef479-674f-782e-8b92-d34bd46c6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400677" name="019ef479-674f-782e-8b92-d34bd46c606d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128991" name="019ef484-ed0b-742b-a342-8fd3d8e435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134496" name="019ef484-ed0b-742b-a342-8fd3d8e4356b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65136" name="019ef48c-618e-7dc3-8781-cb3bdbbdb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631314" name="019ef48c-618e-7dc3-8781-cb3bdbbdbbcb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9057716" name="019ef48c-7eba-7a55-9bbb-207de3e835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442944" name="019ef48c-7eba-7a55-9bbb-207de3e83520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991969" name="019ef493-cfda-727b-a606-31c0570a0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13642" name="019ef493-cfda-727b-a606-31c0570a0b66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870056" name="019ef494-6ebc-743c-979d-f89e0718b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033230" name="019ef494-6ebc-743c-979d-f89e0718bcac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9827454" name="019ef497-302a-78ed-93fe-8044228192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822522" name="019ef497-302a-78ed-93fe-804422819270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703252" name="019ef497-4722-7312-a454-4fb983d18b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118561" name="019ef497-4722-7312-a454-4fb983d18b52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669282" name="019ef49d-7cec-72e5-86be-bd80d650b3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076713" name="019ef49d-7cec-72e5-86be-bd80d650b309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533212" name="019ef49d-900e-78cc-a225-ce5a87781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869470" name="019ef49d-900e-78cc-a225-ce5a87781e03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514736" name="019ef49e-b5e8-7bb6-b88e-a12a5ee5c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980681" name="019ef49e-b5e8-7bb6-b88e-a12a5ee5ce52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035310" name="019ef49f-9d55-71a5-8649-e39088f9f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743318" name="019ef49f-9d55-71a5-8649-e39088f9fab6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473539" name="019ef4a3-3396-7919-93ff-d8d9b4cae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51680" name="019ef4a3-3396-7919-93ff-d8d9b4cae424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7275560" name="019ef4a3-fbea-7cc0-95b3-86ba12e219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01980" name="019ef4a3-fbea-7cc0-95b3-86ba12e219d0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881636" name="019ef4a5-31be-791a-b65e-1ff5cb8b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705294" name="019ef4a5-31be-791a-b65e-1ff5cb8ba222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401366" name="019ef4a6-fa71-7330-a243-5379e17e33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93665" name="019ef4a6-fa71-7330-a243-5379e17e33c6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footer.xml" Type="http://schemas.openxmlformats.org/officeDocument/2006/relationships/footer" Id="rId3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