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84,33 %</w:t>
            </w:r>
          </w:p>
          <w:p>
            <w:pPr>
              <w:spacing w:before="0" w:after="0" w:line="240" w:lineRule="auto"/>
            </w:pPr>
            <w:r>
              <w:t>Risikomenge: 0.88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