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Ringstraße 11, Schinznach Bad, 5116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98452707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214692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