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9810493" name="019ed049-757f-71d7-881c-150574267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212361" name="019ed049-757f-71d7-881c-150574267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1341265" name="019ed049-c52f-75d2-99d5-04ed6e9221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32579" name="019ed049-c52f-75d2-99d5-04ed6e92215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06291464" name="019ed04c-4de7-702f-ae6b-09cdc1ac0b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86527" name="019ed04c-4de7-702f-ae6b-09cdc1ac0b0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8699308" name="019ed04c-96f9-70b9-aea0-e4eb011420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4418865" name="019ed04c-96f9-70b9-aea0-e4eb0114207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66461840" name="019ed051-3852-7f41-8804-c79db6f34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1589351" name="019ed051-3852-7f41-8804-c79db6f34b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326608" name="019ed051-8329-7739-8632-1392e76801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6266517" name="019ed051-8329-7739-8632-1392e768013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73571244" name="019ed053-a807-7ac6-9222-27f47eba08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929761" name="019ed053-a807-7ac6-9222-27f47eba083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1666188" name="019ed054-1503-75fc-8521-8548d35a23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37601" name="019ed054-1503-75fc-8521-8548d35a231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