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MaP-36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4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Heizung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Dilitations Fuge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Kindergarten Obere Zelglistrasse 13/ 15, Dübendorf</w:t>
          </w:r>
        </w:p>
        <w:p>
          <w:pPr>
            <w:spacing w:before="0" w:after="0"/>
          </w:pPr>
          <w:r>
            <w:t>1002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