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Kindergarten Obere Zelglistrasse 13/ 15, Dübendorf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593389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509081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