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8325590" name="019ef985-9ef0-7a52-adae-f6dd456658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2993005" name="019ef985-9ef0-7a52-adae-f6dd456658d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4435176" name="019ef985-c91c-7431-b75c-9e3517ac5c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6691332" name="019ef985-c91c-7431-b75c-9e3517ac5cc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Fenster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Fensterflügel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652673" name="019ef986-e2d3-7b1c-bc42-c2240bdf23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2877466" name="019ef986-e2d3-7b1c-bc42-c2240bdf2305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1595245" name="019ef987-2755-74f8-8ebf-63fe5bba54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6599887" name="019ef987-2755-74f8-8ebf-63fe5bba545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878198" name="019ef98b-fff8-76c9-98e6-eaca978af6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3173971" name="019ef98b-fff8-76c9-98e6-eaca978af65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3459108" name="019ef98c-76ed-706f-8681-a83f86db7c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0465880" name="019ef98c-76ed-706f-8681-a83f86db7cee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3818161" name="019ef993-259e-7c7f-977b-7dd46c8890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571716" name="019ef993-259e-7c7f-977b-7dd46c88909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4963182" name="019ef995-90bf-72e5-9d09-31c1d2c6c7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1778002" name="019ef995-90bf-72e5-9d09-31c1d2c6c77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2349833" name="019ef99b-328c-7213-9deb-f9b5f30cc3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5021701" name="019ef99b-328c-7213-9deb-f9b5f30cc39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061998" name="019ef99b-45e8-74f2-bf84-5139bfd145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013773" name="019ef99b-45e8-74f2-bf84-5139bfd1451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Schulzimmer / 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8378088" name="019ef9a2-f5a8-7c65-9ae7-eaf603ce6a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3563015" name="019ef9a2-f5a8-7c65-9ae7-eaf603ce6ae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4767955" name="019ef9a3-32a6-73e7-aaf7-84d204f45b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2229240" name="019ef9a3-32a6-73e7-aaf7-84d204f45b5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Schulzimmer / 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029351" name="019ef9a5-2dc5-7ce5-9966-b6e25a04eb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1521705" name="019ef9a5-2dc5-7ce5-9966-b6e25a04eb9f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5500933" name="019ef9a5-465a-73e5-ae49-fad3c3e901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5922695" name="019ef9a5-465a-73e5-ae49-fad3c3e9019f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/ Garderobe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0746950" name="019ef9aa-bb22-7132-89b3-9fc33d676f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3331434" name="019ef9aa-bb22-7132-89b3-9fc33d676f95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413739" name="019ef9ab-d1c5-7085-8a1a-4454db8db5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5645744" name="019ef9ab-d1c5-7085-8a1a-4454db8db5b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Schulzimmer / WC / Abwartraumn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8169413" name="019ef9ae-cd6f-7392-94e9-b8c547048a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6463673" name="019ef9ae-cd6f-7392-94e9-b8c547048ae8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3093015" name="019ef9ae-e572-7989-a5d2-0e274b72c5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8263759" name="019ef9ae-e572-7989-a5d2-0e274b72c50c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743521" name="019ef9b3-7da7-7638-a07a-eb932e711e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9067241" name="019ef9b3-7da7-7638-a07a-eb932e711eb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533775" name="019ef9b3-9fa1-7641-b8f0-f1e7bc63fe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8662825" name="019ef9b3-9fa1-7641-b8f0-f1e7bc63fe43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923246" name="019ef9b4-06fa-7405-9043-d8a35d0513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6234304" name="019ef9b4-06fa-7405-9043-d8a35d051384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8455673" name="019ef9b4-30f7-739c-8201-53d2cd8ff8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7551565" name="019ef9b4-30f7-739c-8201-53d2cd8ff84d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Schulzimmer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1768462" name="019ef9b9-d80c-7cc9-b1da-86aafb5751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2244527" name="019ef9b9-d80c-7cc9-b1da-86aafb57512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0604002" name="019ef9ba-538d-7f94-9ccc-36fd902eb8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5768470" name="019ef9ba-538d-7f94-9ccc-36fd902eb89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Schulzimmer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397515" name="019ef9bc-e88e-7b65-8002-2dfd587069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4184859" name="019ef9bc-e88e-7b65-8002-2dfd5870690d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5258667" name="019ef9bd-eed3-7102-8a0f-1d0f1ad0bd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830478" name="019ef9bd-eed3-7102-8a0f-1d0f1ad0bd31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Musikraum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3777047" name="019ef9bf-f34b-70ee-aa85-3bba44f0c8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7063514" name="019ef9bf-f34b-70ee-aa85-3bba44f0c871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9626640" name="019ef9c1-3f53-7434-b664-534aea0589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6768237" name="019ef9c1-3f53-7434-b664-534aea0589d8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Musikraum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2843805" name="019ef9c4-cef8-7812-bc26-ae1617ce6a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7024441" name="019ef9c4-cef8-7812-bc26-ae1617ce6acf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6752854" name="019ef9c4-e239-7175-8056-f240b79eda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4265983" name="019ef9c4-e239-7175-8056-f240b79eda10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9648259" name="019ef9c9-b687-767e-a82b-ce7a8cd9ff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4746042" name="019ef9c9-b687-767e-a82b-ce7a8cd9ffca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4303761" name="019ef9ca-bd0f-769d-a4aa-4571ea8fed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933347" name="019ef9ca-bd0f-769d-a4aa-4571ea8fedab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5813759" name="019ef9d1-5b37-7b86-90ad-174e23da98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8298459" name="019ef9d1-5b37-7b86-90ad-174e23da9806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1611663" name="019ef9d1-8c5c-7817-8c80-2daf48bae3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2169647" name="019ef9d1-8c5c-7817-8c80-2daf48bae325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384339" name="019ef9d2-1af7-78b8-80a0-da55fda16c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043345" name="019ef9d2-1af7-78b8-80a0-da55fda16ce3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3353188" name="019ef9d2-36c1-7f64-9c27-cb1c2d3e6e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3420145" name="019ef9d2-36c1-7f64-9c27-cb1c2d3e6eaa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830182" name="019ef9d2-db76-7f91-aca1-a046fd3fe6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1434708" name="019ef9d2-db76-7f91-aca1-a046fd3fe62a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5940627" name="019ef9d2-f7f4-7c54-82a7-6a13545c51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2705553" name="019ef9d2-f7f4-7c54-82a7-6a13545c514d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4112193" name="019ef9d5-c08f-70d5-bae5-0fbd15137c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0991443" name="019ef9d5-c08f-70d5-bae5-0fbd15137c80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5073878" name="019ef9d5-ec44-761c-8cc7-4c17839651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1684498" name="019ef9d5-ec44-761c-8cc7-4c1783965101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293026" name="019ef9d7-a741-73d1-9276-daa8f566f5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2410953" name="019ef9d7-a741-73d1-9276-daa8f566f5e8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3705995" name="019ef9d8-c477-71ff-a93a-95b97b225a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8074871" name="019ef9d8-c477-71ff-a93a-95b97b225a45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0688384" name="019ef9da-a275-7488-a5b3-5112b43e91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7632999" name="019ef9da-a275-7488-a5b3-5112b43e91d0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0069051" name="019ef9da-ea74-7bb0-9a69-1da9af9137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5413250" name="019ef9da-ea74-7bb0-9a69-1da9af913749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3141276" name="019ef9db-f89a-7935-9904-fb65fa332a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4131057" name="019ef9db-f89a-7935-9904-fb65fa332a60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401543" name="019ef9dc-12ac-7449-b22c-a45332afc7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2345367" name="019ef9dc-12ac-7449-b22c-a45332afc72d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8844801" name="019ef9e3-ad9d-71d2-b6e7-f952350652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3867493" name="019ef9e3-ad9d-71d2-b6e7-f95235065200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4033201" name="019ef9e3-f77a-7593-9dd7-908edf9341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3021888" name="019ef9e3-f77a-7593-9dd7-908edf9341b9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9923096" name="019ef9e4-d411-7ca0-89a1-0b4f33e680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3215445" name="019ef9e4-d411-7ca0-89a1-0b4f33e68038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3417092" name="019ef9e5-1a81-7b10-83fe-4e8fda6fa8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9921098" name="019ef9e5-1a81-7b10-83fe-4e8fda6fa882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8574442" name="019ef9e6-7c58-7359-a822-4d113b926f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205398" name="019ef9e6-7c58-7359-a822-4d113b926f0b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4173409" name="019ef9e7-75f4-728c-a1b5-d0eac62c26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8420620" name="019ef9e7-75f4-728c-a1b5-d0eac62c26a1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817330" name="019ef9e8-f9e2-740c-b0d9-8e8363c417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6293393" name="019ef9e8-f9e2-740c-b0d9-8e8363c4171a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167016" name="019ef9e9-1bcd-75f3-803a-3687cee22a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1180359" name="019ef9e9-1bcd-75f3-803a-3687cee22afe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Schlafzimmer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1942430" name="019ef9e9-93f9-789d-9e34-ceac5ae6c5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9281015" name="019ef9e9-93f9-789d-9e34-ceac5ae6c5d3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2434751" name="019ef9eb-3029-7cd1-aa79-63caccdb2f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5754025" name="019ef9eb-3029-7cd1-aa79-63caccdb2fcb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Schlafzimmer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3467554" name="019ef9f0-4fdb-7ebd-b36e-21ac9a9d06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3924241" name="019ef9f0-4fdb-7ebd-b36e-21ac9a9d06d2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5668482" name="019ef9f0-657b-71de-bf0e-e8e44eb6de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0976620" name="019ef9f0-657b-71de-bf0e-e8e44eb6dee6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Schlafzimmer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7671545" name="019ef9f1-2587-713c-b9a1-5ff985600b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0195701" name="019ef9f1-2587-713c-b9a1-5ff985600b00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2005063" name="019ef9f1-4068-7e2a-b1f9-2beb307ff6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0373531" name="019ef9f1-4068-7e2a-b1f9-2beb307ff6f8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887482" name="019ef9f5-71b6-734f-b7fa-d9b2ac6066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2409300" name="019ef9f5-71b6-734f-b7fa-d9b2ac606658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1789452" name="019ef9f5-865d-7478-9f10-305b25ee81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4287605" name="019ef9f5-865d-7478-9f10-305b25ee816d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0883731" name="019ef9f5-e422-7345-baa0-bc5d62c1da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5027249" name="019ef9f5-e422-7345-baa0-bc5d62c1dad3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0258880" name="019ef9f6-0422-7335-b5d2-9c89bdae6e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2224874" name="019ef9f6-0422-7335-b5d2-9c89bdae6ec2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7743524" name="019ef9f6-7ffa-7929-a2bd-f4001159af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053164" name="019ef9f6-7ffa-7929-a2bd-f4001159af95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0226987" name="019ef9f6-9cfc-7c1e-85bb-df9b0588ef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6783682" name="019ef9f6-9cfc-7c1e-85bb-df9b0588efa8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6729978" name="019ef9f7-5644-77f1-8cbe-a7b6fa0d93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3635708" name="019ef9f7-5644-77f1-8cbe-a7b6fa0d93ae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2214266" name="019ef9f7-9977-72f9-b350-5e6b404854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3189725" name="019ef9f7-9977-72f9-b350-5e6b4048548a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Fensterkitt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Fensterflügel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3205926" name="019ef9fb-cbfe-7ace-8371-8bfff788d0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4203772" name="019ef9fb-cbfe-7ace-8371-8bfff788d03e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7095019" name="019ef9fc-245a-7424-9b49-af64a19676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6956821" name="019ef9fc-245a-7424-9b49-af64a1967671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EG/DG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4983802" name="019efa04-4116-77c6-bd66-135110ed6d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4050652" name="019efa04-4116-77c6-bd66-135110ed6dd3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4927761" name="019efa04-5deb-7d46-ba35-692e9558dc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7966655" name="019efa04-5deb-7d46-ba35-692e9558dc42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EG/DG </w:t>
            </w:r>
          </w:p>
          <w:p>
            <w:pPr>
              <w:spacing w:before="0" w:after="0"/>
            </w:pPr>
            <w:r>
              <w:t>Dilitations Fuge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Dilitations Fuge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8681695" name="019efa02-0a2a-72b7-a086-ad52bd3d8e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4497016" name="019efa02-0a2a-72b7-a086-ad52bd3d8ee8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6442820" name="019efa02-3622-73f5-96db-f9192ddb3a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4988113" name="019efa02-3622-73f5-96db-f9192ddb3a6e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</w:tbl>
    <w:sectPr>
      <w:headerReference w:type="default" r:id="rId3"/>
      <w:footerReference w:type="default" r:id="rId7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Kindergarten Obere Zelglistrasse 13/ 15, Dübendorf</w:t>
          </w:r>
        </w:p>
        <w:p>
          <w:pPr>
            <w:spacing w:before="0" w:after="0"/>
          </w:pPr>
          <w:r>
            <w:t>1002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footer.xml" Type="http://schemas.openxmlformats.org/officeDocument/2006/relationships/footer" Id="rId7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