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Im Grund 26, Biel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193546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820146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