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Cushion Vinyl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116029659" name="019efa5f-90c7-7919-9ec6-02a1e06134c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8443108" name="019efa5f-90c7-7919-9ec6-02a1e06134c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3006039" name="019efa5f-a4a2-755f-9e1f-04fb7f54fbe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51797588" name="019efa5f-a4a2-755f-9e1f-04fb7f54fbe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2137275852" name="019efa60-eae9-735c-b98a-ca3beda2be8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2737819" name="019efa60-eae9-735c-b98a-ca3beda2be8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54275718" name="019efa61-1232-7886-b53b-6cabd4cf8d0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25342469" name="019efa61-1232-7886-b53b-6cabd4cf8d0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Gang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1371"/>
                  <wp:effectExtent l="0" t="0" r="0" b="0"/>
                  <wp:docPr id="1670224463" name="019efa61-d227-7bb4-86ca-c7d23771dba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944073" name="019efa61-d227-7bb4-86ca-c7d23771dba1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4536"/>
                  <wp:effectExtent l="0" t="0" r="0" b="0"/>
                  <wp:docPr id="1280563467" name="019efa62-09d5-7add-83e2-67d396ffa7d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8844885" name="019efa62-09d5-7add-83e2-67d396ffa7d2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41405"/>
                  <wp:effectExtent l="0" t="0" r="0" b="0"/>
                  <wp:docPr id="399454237" name="019efa65-3b12-7083-ba18-650f966d715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9516482" name="019efa65-3b12-7083-ba18-650f966d7159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4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5615"/>
                  <wp:effectExtent l="0" t="0" r="0" b="0"/>
                  <wp:docPr id="1273150463" name="019efa65-4e3c-79e0-abe7-a4a7e34df78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7217365" name="019efa65-4e3c-79e0-abe7-a4a7e34df78a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56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4536"/>
                  <wp:effectExtent l="0" t="0" r="0" b="0"/>
                  <wp:docPr id="1258149655" name="019efa66-6278-718c-bf24-e479be487c0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6342756" name="019efa66-6278-718c-bf24-e479be487c0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45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4033"/>
                  <wp:effectExtent l="0" t="0" r="0" b="0"/>
                  <wp:docPr id="1472209888" name="019efa66-7ef2-7992-a840-b7822138fe7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58068050" name="019efa66-7ef2-7992-a840-b7822138fe78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40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319645491" name="019efa68-c880-7b6f-bb2c-9a7732a1be7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4099389" name="019efa68-c880-7b6f-bb2c-9a7732a1be7c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37919"/>
                  <wp:effectExtent l="0" t="0" r="0" b="0"/>
                  <wp:docPr id="227471378" name="019efa68-e2bf-7898-b6a9-b62d24f90f8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74852419" name="019efa68-e2bf-7898-b6a9-b62d24f90f8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379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Büro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5329152" name="019efa71-d902-7c8c-93c6-3c63a9589a76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9982601" name="019efa71-d902-7c8c-93c6-3c63a9589a7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71371"/>
                  <wp:effectExtent l="0" t="0" r="0" b="0"/>
                  <wp:docPr id="1993660535" name="019efa72-02e8-7212-ac39-097f44b7b8e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3591387" name="019efa72-02e8-7212-ac39-097f44b7b8ef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71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VM-5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5339863" name="019efa76-560a-7cce-aacf-527c7ee54bb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91970520" name="019efa76-560a-7cce-aacf-527c7ee54bb1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6786470" name="019efa76-75c5-7fb0-aafc-32f26359cb7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1001535" name="019efa76-75c5-7fb0-aafc-32f26359cb73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MaP-9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41405"/>
                  <wp:effectExtent l="0" t="0" r="0" b="0"/>
                  <wp:docPr id="1093016736" name="019efa79-0005-76f2-8874-0e7acbdd3d1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0534030" name="019efa79-0005-76f2-8874-0e7acbdd3d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41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9235"/>
                  <wp:effectExtent l="0" t="0" r="0" b="0"/>
                  <wp:docPr id="1955784394" name="019efa79-11b3-7a19-acb9-44004c23a74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89999442" name="019efa79-11b3-7a19-acb9-44004c23a74a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92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MaP-10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1. 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VM-6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7422"/>
                  <wp:effectExtent l="0" t="0" r="0" b="0"/>
                  <wp:docPr id="789003326" name="019efa7a-5532-7cc5-9fe4-53cb85c21c9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33211653" name="019efa7a-5532-7cc5-9fe4-53cb85c21c99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74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3093274" name="019efa7a-7f43-7f26-a440-4985394afb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7319851" name="019efa7a-7f43-7f26-a440-4985394afbf2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Im Grund 26, Biel</w:t>
          </w:r>
        </w:p>
        <w:p>
          <w:pPr>
            <w:spacing w:before="0" w:after="0"/>
          </w:pPr>
          <w:r>
            <w:t>DN 1006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media/document_image_rId20.jpeg" Type="http://schemas.openxmlformats.org/officeDocument/2006/relationships/image" Id="rId20"/>
    <Relationship Target="media/document_image_rId21.jpeg" Type="http://schemas.openxmlformats.org/officeDocument/2006/relationships/image" Id="rId21"/>
    <Relationship Target="media/document_image_rId22.jpeg" Type="http://schemas.openxmlformats.org/officeDocument/2006/relationships/image" Id="rId22"/>
    <Relationship Target="media/document_image_rId23.jpeg" Type="http://schemas.openxmlformats.org/officeDocument/2006/relationships/image" Id="rId23"/>
    <Relationship Target="footer.xml" Type="http://schemas.openxmlformats.org/officeDocument/2006/relationships/footer" Id="rId2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