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Stationsstrasse 91, Wiesendangen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4576636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205798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