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Stationsstrasse 91, Wiesendangen</w:t>
          </w:r>
        </w:p>
        <w:p>
          <w:pPr>
            <w:spacing w:before="0" w:after="0"/>
          </w:pPr>
          <w:r>
            <w:t>1024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