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Nebenraum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5919195" name="019ef8e7-4f8d-7f32-ad76-90883a5e24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474511" name="019ef8e7-4f8d-7f32-ad76-90883a5e240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040801" name="019ef8e7-87f4-7015-8b14-7440ba588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142995" name="019ef8e7-87f4-7015-8b14-7440ba5886f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02006" name="019ef8eb-522f-7ec6-9332-8fc294b98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647837" name="019ef8eb-522f-7ec6-9332-8fc294b9869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234405" name="019ef8eb-a094-7988-81ca-9242bbeb1e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299602" name="019ef8eb-a094-7988-81ca-9242bbeb1e8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473950" name="019ef8ed-2f3b-7349-b592-e660ee426b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992532" name="019ef8ed-2f3b-7349-b592-e660ee426b7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061157" name="019ef8ed-b776-7cfa-8102-77c4560b8d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397542" name="019ef8ed-b776-7cfa-8102-77c4560b8d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582678" name="019ef8f0-636e-7a17-9800-1d651a9a12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339341" name="019ef8f0-636e-7a17-9800-1d651a9a127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896985" name="019ef8f0-805c-7b6e-8301-dfa62c338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748833" name="019ef8f0-805c-7b6e-8301-dfa62c33812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5041756" name="019ef8f1-54b7-774f-bdb7-a834a3e784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790575" name="019ef8f1-54b7-774f-bdb7-a834a3e7844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285083" name="019ef8f1-ad52-7e4e-a1ea-21a1f1ea7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514001" name="019ef8f1-ad52-7e4e-a1ea-21a1f1ea7a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795775" name="019ef8f5-4ee7-7839-a33e-4b0fb15ce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491225" name="019ef8f5-4ee7-7839-a33e-4b0fb15ceb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288048" name="019ef8f5-7166-7bb8-b1df-d19b89b1a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410691" name="019ef8f5-7166-7bb8-b1df-d19b89b1ab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44063" name="019ef8f5-d846-75a7-9171-06da1133d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582777" name="019ef8f5-d846-75a7-9171-06da1133dba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749813" name="019ef8f5-f511-78ec-a7fe-d7d0e937c6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773993" name="019ef8f5-f511-78ec-a7fe-d7d0e937c64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197664" name="019ef903-0c81-7f7e-9d94-22b294fc25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589690" name="019ef903-0c81-7f7e-9d94-22b294fc258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939368" name="019ef904-fe84-7fb4-b1cc-b40c50335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600022" name="019ef904-fe84-7fb4-b1cc-b40c50335fb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478090" name="019ef907-553a-78d4-a420-51ac940941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898586" name="019ef907-553a-78d4-a420-51ac9409418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028495" name="019ef907-6fe4-76f2-9ece-3179813ec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608549" name="019ef907-6fe4-76f2-9ece-3179813ec33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Stationsstrasse 91, Wiesendangen</w:t>
          </w:r>
        </w:p>
        <w:p>
          <w:pPr>
            <w:spacing w:before="0" w:after="0"/>
          </w:pPr>
          <w:r>
            <w:t>1024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