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Estriche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Holzzement-, Holzfaserzement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Fa, Silo Tödistrasse 68, 8810 Horgen  </w:t>
          </w:r>
        </w:p>
        <w:p>
          <w:pPr>
            <w:spacing w:before="0" w:after="0"/>
          </w:pPr>
          <w:r>
            <w:t>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