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Archiv </w:t>
            </w:r>
          </w:p>
          <w:p>
            <w:pPr>
              <w:spacing w:before="0" w:after="0"/>
            </w:pPr>
            <w:r>
              <w:t>2.OG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1970042" name="62ca0d90-bb88-11ef-915c-bfcdae6967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9844399" name="62ca0d90-bb88-11ef-915c-bfcdae69679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428636" name="6c1a8b40-bb88-11ef-b1be-1d3e4d208f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907941" name="6c1a8b40-bb88-11ef-b1be-1d3e4d208f4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Studio 2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spezielle Estriche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879309" name="7cfb4390-bb89-11ef-bac1-41105e4d7d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2054152" name="7cfb4390-bb89-11ef-bac1-41105e4d7d2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1329466" name="83135290-bb89-11ef-8f7a-6798157535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2375768" name="83135290-bb89-11ef-8f7a-6798157535e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Fa, Silo Tödistrasse 68, 8810 Horgen  </w:t>
          </w:r>
        </w:p>
        <w:p>
          <w:pPr>
            <w:spacing w:before="0" w:after="0"/>
          </w:pPr>
          <w:r>
            <w:t>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