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>neu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/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>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Dachschindeln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1004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