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DN 1004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45680976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4851802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