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062728" name="019eef01-6f89-7538-8297-1e6d1ab7c3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028473" name="019eef01-6f89-7538-8297-1e6d1ab7c3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75286" name="019eef01-a5c0-7631-9fa8-b8fd95f29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187432" name="019eef01-a5c0-7631-9fa8-b8fd95f291c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429243" name="019eef03-579f-7a85-8be0-3f33f4c4d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046975" name="019eef03-579f-7a85-8be0-3f33f4c4ddc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944066" name="019eef03-8115-7f40-8beb-def808a16a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568849" name="019eef03-8115-7f40-8beb-def808a16a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007255" name="019eef04-882b-7c80-9e53-c873ba692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987889" name="019eef04-882b-7c80-9e53-c873ba69298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347461" name="019eef04-be70-7d8b-badc-cae3194235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173198" name="019eef04-be70-7d8b-badc-cae31942356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432354" name="019eef06-c1c0-707a-9852-40f07148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220224" name="019eef06-c1c0-707a-9852-40f0714816d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796385" name="019eef06-f9a3-71d3-9177-e04fc12ec2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743903" name="019eef06-f9a3-71d3-9177-e04fc12ec2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1159413" name="019eef07-cac7-75e5-a83b-b70ffc35f1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378832" name="019eef07-cac7-75e5-a83b-b70ffc35f11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629823" name="019eef08-0aa1-7cbb-a63f-c882103ba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342319" name="019eef08-0aa1-7cbb-a63f-c882103badb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246595" name="019eef0f-4c01-75ce-8ffd-3ef1f0503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077105" name="019eef0f-4c01-75ce-8ffd-3ef1f050398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457411" name="019eef0f-6dad-704a-bfd4-94a7341286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146214" name="019eef0f-6dad-704a-bfd4-94a73412864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586313" name="019eef16-d3a7-70f2-9010-c8cd56d635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546118" name="019eef16-d3a7-70f2-9010-c8cd56d635b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6452554" name="019eef16-f758-718c-9449-b52d74c8a9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529755" name="019eef16-f758-718c-9449-b52d74c8a94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723540" name="019eef18-1972-76cd-9a48-1f2cd295b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978054" name="019eef18-1972-76cd-9a48-1f2cd295b40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779459" name="019eef18-5cb3-7162-ab9d-8ca7945f06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701479" name="019eef18-5cb3-7162-ab9d-8ca7945f064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648682" name="019eef19-f25b-7d4a-8dfc-2d245e1bc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539745" name="019eef19-f25b-7d4a-8dfc-2d245e1bcb4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872039" name="019eef1a-10c0-7b28-8888-fc1d1d6f9e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555221" name="019eef1a-10c0-7b28-8888-fc1d1d6f9ee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743382" name="019eef28-161e-7b7a-8dea-4d64cb327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84090" name="019eef28-161e-7b7a-8dea-4d64cb327f7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71766" name="019eef28-4003-7a6e-9ba9-3ced4d33a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43445" name="019eef28-4003-7a6e-9ba9-3ced4d33a03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416532" name="019eef2b-01cf-7043-8f96-3b7fff6a29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165907" name="019eef2b-01cf-7043-8f96-3b7fff6a29f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8174287" name="019eef2b-1f69-77d9-8cbf-8ee7ea13b7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064719" name="019eef2b-1f69-77d9-8cbf-8ee7ea13b7a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2412884" name="019eef2b-df28-7f22-bf73-b8a434d6c0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867719" name="019eef2b-df28-7f22-bf73-b8a434d6c0c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914764" name="019eef31-a4d6-7c12-a07b-2530298c52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281589" name="019eef31-a4d6-7c12-a07b-2530298c523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832750" name="019eef2d-1118-79c2-951e-8548824aee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703664" name="019eef2d-1118-79c2-951e-8548824aeec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443448" name="019eef32-590c-7063-8aaf-08fe08dd1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407218" name="019eef32-590c-7063-8aaf-08fe08dd1e5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680867" name="019eef32-b739-782f-b406-7c9589d240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518440" name="019eef32-b739-782f-b406-7c9589d2406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552334" name="019eef32-f078-7768-a584-006723b96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482974" name="019eef32-f078-7768-a584-006723b966a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/ 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/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500108" name="019eef3e-1653-723f-a0c4-1cd610c4c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531117" name="019eef3e-1653-723f-a0c4-1cd610c4c7f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695951" name="019eef3e-577b-71e7-b4f2-1939b8d1e2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260371" name="019eef3e-577b-71e7-b4f2-1939b8d1e26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879330" name="019eef40-09b3-7043-a1e8-c91e3826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671902" name="019eef40-09b3-7043-a1e8-c91e3826fc3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395167" name="019eef40-3961-7370-8c78-9424cbf65d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449722" name="019eef40-3961-7370-8c78-9424cbf65d8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375721" name="019eef41-5662-74b0-b4a9-682681bc4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268642" name="019eef41-5662-74b0-b4a9-682681bc45f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63965" name="019eef41-7321-7e93-bc17-4203b8374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947518" name="019eef41-7321-7e93-bc17-4203b8374e6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486521" name="019eef42-30bd-7f8f-b092-c8e584180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081896" name="019eef42-30bd-7f8f-b092-c8e5841802c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079838" name="019eef42-61f3-7af7-a3a5-25a017b1d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722531" name="019eef42-61f3-7af7-a3a5-25a017b1d8b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Aussen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00234" name="019eef48-dda0-7971-b241-9e59686a7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070088" name="019eef48-dda0-7971-b241-9e59686a7f5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6020" name="019eef49-9938-7d0e-b328-d976171df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754543" name="019eef49-9938-7d0e-b328-d976171df19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1004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