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Nordstrasse 70, 8006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1863321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222791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