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Floorflex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1116483" name="019ecf31-0fe0-764e-95b0-e82874e50f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7569740" name="019ecf31-0fe0-764e-95b0-e82874e50fc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16579" name="019ecf31-9761-7627-ba5b-6893220b5f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2943777" name="019ecf31-9761-7627-ba5b-6893220b5f6b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4603865" name="019ecf39-e83c-784a-8bfd-47914ed2d6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7217651" name="019ecf39-e83c-784a-8bfd-47914ed2d63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661618" name="019ecf3a-1902-780a-834c-5d24628306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2575660" name="019ecf3a-1902-780a-834c-5d246283069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2264447" name="019ecf3b-8cea-79cf-8953-7e113fb7a0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1477896" name="019ecf3b-8cea-79cf-8953-7e113fb7a00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1408899" name="019ecf3b-a153-7990-95a6-d17f1b782b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9013309" name="019ecf3b-a153-7990-95a6-d17f1b782b3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8273966" name="019ecf3d-76cd-7532-a2de-4f9e31d216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0203305" name="019ecf3d-76cd-7532-a2de-4f9e31d216e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2782648" name="019ecf3d-88df-78ed-aa90-66f0ef38f1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1947778" name="019ecf3d-88df-78ed-aa90-66f0ef38f1bb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3592591" name="019ecf40-5333-75c1-8dd0-b95ba52708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1614772" name="019ecf40-5333-75c1-8dd0-b95ba527084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0253394" name="019ecf40-6892-7535-a459-21b82b158c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7100462" name="019ecf40-6892-7535-a459-21b82b158c9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5805535" name="019ecf41-76fc-7b89-96c7-70ffb168fa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9827582" name="019ecf41-76fc-7b89-96c7-70ffb168fa1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7757952" name="019ecf42-1582-73e8-a0a0-d12a4e6cb7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4942662" name="019ecf42-1582-73e8-a0a0-d12a4e6cb71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alter Bodenbelag inkl.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9393260" name="019ecf4b-99a3-70de-af40-f4d0d33ac8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0594861" name="019ecf4b-99a3-70de-af40-f4d0d33ac83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9129969" name="019ecf4b-b400-7050-9369-ae5b237f01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7666057" name="019ecf4b-b400-7050-9369-ae5b237f01e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039676" name="019ecf4c-ea45-719c-ae28-c0d8a25072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2906931" name="019ecf4c-ea45-719c-ae28-c0d8a250729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4209610" name="019ecf4d-04a0-758d-97d0-2392cd30cf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8366970" name="019ecf4d-04a0-758d-97d0-2392cd30cf0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Balkon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7137612" name="019ecf4f-8c4e-7525-ab26-81a0249a42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3874919" name="019ecf4f-8c4e-7525-ab26-81a0249a42f2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9385652" name="019ecf4f-be47-7a9d-9357-834abad0c8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3742475" name="019ecf4f-be47-7a9d-9357-834abad0c85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0227062" name="019ecf51-4414-7567-98b7-482808e1b8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988609" name="019ecf51-4414-7567-98b7-482808e1b83a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9271692" name="019ecf51-64d5-7100-850a-d593b8838d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683048" name="019ecf51-64d5-7100-850a-d593b8838d7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4519916" name="019ecf51-b16d-7905-a306-aedc521289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5523250" name="019ecf51-b16d-7905-a306-aedc521289e9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0675518" name="019ecf51-ca6e-7879-a4a8-5f6af63678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0906845" name="019ecf51-ca6e-7879-a4a8-5f6af63678de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749600" name="019ecf52-ccb4-79ca-bb6d-3bb24e3c77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3347998" name="019ecf52-ccb4-79ca-bb6d-3bb24e3c7748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7591340" name="019ecf52-eeaa-7459-a202-841dd594d0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857636" name="019ecf52-eeaa-7459-a202-841dd594d0e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5501766" name="019ecf53-4a96-700c-8eec-6a03382b4d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2303607" name="019ecf53-4a96-700c-8eec-6a03382b4dd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0613575" name="019ecf53-7434-7843-8671-a64d22e36f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1069007" name="019ecf53-7434-7843-8671-a64d22e36ff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9102001" name="019ecf55-50ef-70fe-add3-c9abe56d31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9979895" name="019ecf55-50ef-70fe-add3-c9abe56d31eb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0680513" name="019ecf55-8171-73f7-adc9-811deb8c19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031310" name="019ecf55-8171-73f7-adc9-811deb8c19c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5535322" name="019ecf58-1b69-7d43-bf64-aaf2dfde5c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759610" name="019ecf58-1b69-7d43-bf64-aaf2dfde5c5e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0128729" name="019ecf58-4b2b-779f-891d-c444f42007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3927582" name="019ecf58-4b2b-779f-891d-c444f4200743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6748992" name="019ecf59-bf9b-7fc9-bc00-c1fd31e7b5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3407989" name="019ecf59-bf9b-7fc9-bc00-c1fd31e7b555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4462037" name="019ecf59-d582-756a-a08d-9bd9c41c76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4616079" name="019ecf59-d582-756a-a08d-9bd9c41c7622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3393257" name="019ecf5a-bedf-74b5-8979-fc2e3bb052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2373783" name="019ecf5a-bedf-74b5-8979-fc2e3bb052c5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2910222" name="019ecf5a-e101-70e2-9e9d-0e537dab38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5778095" name="019ecf5a-e101-70e2-9e9d-0e537dab3828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 inkl.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261446" name="019ecf5d-4046-7058-8f65-37b425fa0a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0708474" name="019ecf5d-4046-7058-8f65-37b425fa0a8a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2521253" name="019ecf5d-6b69-7e70-9c87-4a4c341a55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0518488" name="019ecf5d-6b69-7e70-9c87-4a4c341a55ca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3604020" name="019ecf5e-6b28-7182-ab81-1fead1b660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8892166" name="019ecf5e-6b28-7182-ab81-1fead1b660a3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8104915" name="019ecf5e-8606-79ac-a4cd-aca0b2e2ac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7916243" name="019ecf5e-8606-79ac-a4cd-aca0b2e2ac49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9791903" name="019ecf5f-9246-7552-9f73-c2c7ec7c6d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7810531" name="019ecf5f-9246-7552-9f73-c2c7ec7c6dbf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0399199" name="019ecf5f-b6d4-70b2-abab-ff3ade6ba4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3033192" name="019ecf5f-b6d4-70b2-abab-ff3ade6ba401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1084737" name="019ecf67-96c9-7263-bbdc-b3e56a270b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4597400" name="019ecf67-96c9-7263-bbdc-b3e56a270b10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675368" name="019ecf67-b59e-7a85-b667-0d2e4efa03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0187652" name="019ecf67-b59e-7a85-b667-0d2e4efa0312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0540424" name="019ecf68-3d59-7488-bec6-d87c7039f8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0495557" name="019ecf68-3d59-7488-bec6-d87c7039f890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8305250" name="019ecf68-537a-7e5c-812b-aecc157404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8479876" name="019ecf68-537a-7e5c-812b-aecc157404ea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9127190" name="019ecf6d-b7fe-7cc4-b76a-6884bf12a2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7654521" name="019ecf6d-b7fe-7cc4-b76a-6884bf12a222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587550" name="019ecf6d-cbbe-7861-86ad-f56df0ea8f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5141412" name="019ecf6d-cbbe-7861-86ad-f56df0ea8f0b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6562786" name="019ecf6d-fda1-7cd1-bb0e-8b629956ae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4031537" name="019ecf6d-fda1-7cd1-bb0e-8b629956ae8a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4709121" name="019ecf6e-2319-7e87-b6b3-4e3b368b2e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5472255" name="019ecf6e-2319-7e87-b6b3-4e3b368b2e10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5321723" name="019ecf6d-6730-7947-b51a-399be16a6a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0754414" name="019ecf6d-6730-7947-b51a-399be16a6a3c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72022" name="019ecf6d-781a-7bc9-8ec8-070fb979f1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8768962" name="019ecf6d-781a-7bc9-8ec8-070fb979f136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0771437" name="019ecf77-443a-7926-98cd-59c6769b9e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0361969" name="019ecf77-443a-7926-98cd-59c6769b9eed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6361408" name="019ecf77-6644-7792-b9e6-14ca2260bf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7248625" name="019ecf77-6644-7792-b9e6-14ca2260bfc2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9454268" name="019ecf7d-57dd-71d7-8b76-581517e4b8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6029974" name="019ecf7d-57dd-71d7-8b76-581517e4b864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7008968" name="019ecf7d-6ee2-7599-a4de-2fbd5a98aa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1062613" name="019ecf7d-6ee2-7599-a4de-2fbd5a98aa51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0247821" name="019ecf7d-d44f-7cea-a2f8-199f4ffd31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0051787" name="019ecf7d-d44f-7cea-a2f8-199f4ffd31c1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2631189" name="019ecf7d-ed31-7c73-9114-1a615d3dd1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6859265" name="019ecf7d-ed31-7c73-9114-1a615d3dd17b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1774821" name="019ecf7e-4fa1-7ea4-bb67-d295d1be92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9638315" name="019ecf7e-4fa1-7ea4-bb67-d295d1be9298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5020409" name="019ecf7e-6cd2-74de-918e-a4e42a3cd3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0277120" name="019ecf7e-6cd2-74de-918e-a4e42a3cd312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Fassadenputz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1730056" name="019ecf7f-c09c-7188-977a-5c0e20a2f4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0656827" name="019ecf7f-c09c-7188-977a-5c0e20a2f442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6839847" name="019ecf80-16b1-7d71-b159-5c93e91c20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8148254" name="019ecf80-16b1-7d71-b159-5c93e91c20c2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Fassadenputz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7380227" name="019ecf80-fb41-79e8-a9f6-d8ebad763d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3077567" name="019ecf80-fb41-79e8-a9f6-d8ebad763d3e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3026307" name="019ecf81-10ba-7fb4-b186-8a06105c2a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6468431" name="019ecf81-10ba-7fb4-b186-8a06105c2ad5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Balkone und Fenster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Flügel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0440006" name="019ecf81-6d13-7ee9-88e2-8a4949d35e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9711674" name="019ecf81-6d13-7ee9-88e2-8a4949d35eed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8402194" name="019ecf81-86d6-7bb7-9365-dbfffe0ecb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401919" name="019ecf81-86d6-7bb7-9365-dbfffe0ecbae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4318953" name="019ecf83-ccd3-7aee-b818-7cfc05e2bd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0911873" name="019ecf83-ccd3-7aee-b818-7cfc05e2bdd9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1698961" name="019ecf83-e606-75ac-80cc-5576e6f539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108598" name="019ecf83-e606-75ac-80cc-5576e6f53938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6595471" name="019ecf8a-f607-711b-bc3c-5c351bb38e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6214267" name="019ecf8a-f607-711b-bc3c-5c351bb38e5d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8855969" name="019ecf8b-102e-72ff-8304-d258b84476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3646631" name="019ecf8b-102e-72ff-8304-d258b844763b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Balkone</w:t>
            </w:r>
          </w:p>
          <w:p>
            <w:pPr>
              <w:spacing w:before="0" w:after="0"/>
            </w:pPr>
            <w:r>
              <w:t>1.OG-DG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Betonbrüstungen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6663528" name="019ecf8b-efc4-7b8e-97b8-3cb0a51310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5374711" name="019ecf8b-efc4-7b8e-97b8-3cb0a51310bc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6830495" name="019ecf8c-428c-709d-bef4-bbaa5202c0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7195158" name="019ecf8c-428c-709d-bef4-bbaa5202c08e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Floorflex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0990800" name="019ecf98-98ad-74d5-a985-439770c139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4488106" name="019ecf98-98ad-74d5-a985-439770c1394d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2988434" name="019ecf98-c03b-7468-98ea-ec9798fee7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6205989" name="019ecf98-c03b-7468-98ea-ec9798fee795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2901269" name="019ecf9a-361f-707a-8b2f-f87566447f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9432644" name="019ecf9a-361f-707a-8b2f-f87566447fbb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374654" name="019ecf9a-5f26-702c-a026-8ca7adbfda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6066937" name="019ecf9a-5f26-702c-a026-8ca7adbfda2d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6555990" name="019ecf9a-e0b8-7907-8be7-01eec160d4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8754989" name="019ecf9a-e0b8-7907-8be7-01eec160d46e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9233237" name="019ecf9a-f8f9-76e9-a10f-0e641af7eb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8395469" name="019ecf9a-f8f9-76e9-a10f-0e641af7ebb1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9467526" name="019ecf9b-e526-7137-b26e-33d9f7b016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6744033" name="019ecf9b-e526-7137-b26e-33d9f7b01671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2834765" name="019ecf9b-fb96-72c2-92df-fe3e5b2663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0816979" name="019ecf9b-fb96-72c2-92df-fe3e5b2663bc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0579472" name="019ecf9d-7ecb-7a06-a6de-bb2a99e228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227813" name="019ecf9d-7ecb-7a06-a6de-bb2a99e22861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1150413" name="019ecf9d-8fdb-7dee-bcdc-666e4bcb53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8788546" name="019ecf9d-8fdb-7dee-bcdc-666e4bcb5381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3793813" name="019ecf9d-e6db-74a2-9d5f-9c0aad9463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991268" name="019ecf9d-e6db-74a2-9d5f-9c0aad946337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1099328" name="019ecf9e-304c-717a-953f-0e906b9057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719297" name="019ecf9e-304c-717a-953f-0e906b90575d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373648" name="019ecf9e-fcfa-734e-a57f-46b8c6c4ce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6655467" name="019ecf9e-fcfa-734e-a57f-46b8c6c4ce1a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4082700" name="019ecf9f-1b26-7951-b62f-e514225344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8906862" name="019ecf9f-1b26-7951-b62f-e5142253442f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8414747" name="019ecf9f-adb1-7aca-9ccd-239d045381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2417470" name="019ecf9f-adb1-7aca-9ccd-239d04538138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4027997" name="019ecf9f-d6c3-7ba0-af8e-9bbe6eb4ff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1340619" name="019ecf9f-d6c3-7ba0-af8e-9bbe6eb4ff30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125834" name="019ecfa0-7819-7850-9d18-77e72b6f9d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784405" name="019ecfa0-7819-7850-9d18-77e72b6f9d55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5062683" name="019ecfa0-8ba4-7f2e-8c82-2ad09f9014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6671557" name="019ecfa0-8ba4-7f2e-8c82-2ad09f90148b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3094197" name="019ecfa0-e214-7752-aaf0-586f25e791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5472758" name="019ecfa0-e214-7752-aaf0-586f25e79169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9552506" name="019ecfa0-f861-7add-9b45-de99928813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9488675" name="019ecfa0-f861-7add-9b45-de999288138a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Floorflex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8377876" name="019ecfaa-629b-7dd9-b6fa-829e115561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7281776" name="019ecfaa-629b-7dd9-b6fa-829e11556162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8550191" name="019ecfaa-8be2-748f-810c-dde80a388f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201928" name="019ecfaa-8be2-748f-810c-dde80a388fba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931330" name="019ecfaa-c855-7344-8a3f-38f2437150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1145201" name="019ecfaa-c855-7344-8a3f-38f24371500b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9934016" name="019ecfaa-ddf3-7b90-ad1b-922afe0cff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13380" name="019ecfaa-ddf3-7b90-ad1b-922afe0cffd7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8690148" name="019ecfab-0f0e-7a09-aa98-c185771eff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7064197" name="019ecfab-0f0e-7a09-aa98-c185771eff26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8255220" name="019ecfab-24b0-73f7-8f1f-d4b13cf795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4829821" name="019ecfab-24b0-73f7-8f1f-d4b13cf79593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8037987" name="019ecfab-8b11-7dda-9ca1-07131e2b82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314923" name="019ecfab-8b11-7dda-9ca1-07131e2b82a4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0131178" name="019ecfab-9b97-7cac-8db1-67e3458621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9733398" name="019ecfab-9b97-7cac-8db1-67e345862189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3836629" name="019ecfab-ca49-7b15-9031-c18134c6e6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530710" name="019ecfab-ca49-7b15-9031-c18134c6e692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6998470" name="019ecfab-eea8-767a-9a7a-80556dec4a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2055737" name="019ecfab-eea8-767a-9a7a-80556dec4aee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9149369" name="019ecfac-ac55-7d82-89d0-74bb1284b1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0726013" name="019ecfac-ac55-7d82-89d0-74bb1284b182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5596422" name="019ecfac-c323-7663-bb7e-2f6af5344b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057702" name="019ecfac-c323-7663-bb7e-2f6af5344bf3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0760417" name="019ecfad-1a9e-76c6-ba1f-4aed47c3ac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9490079" name="019ecfad-1a9e-76c6-ba1f-4aed47c3ac7e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5611762" name="019ecfad-30f2-7067-bfcc-ac9a8c7fd4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8212952" name="019ecfad-30f2-7067-bfcc-ac9a8c7fd4c4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 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Flügel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1120298" name="019ecfb0-5979-7ead-b57f-e144329ffd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114071" name="019ecfb0-5979-7ead-b57f-e144329ffdd2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9086898" name="019ecfb0-7c08-7885-9aa1-c5b0527794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3053360" name="019ecfb0-7c08-7885-9aa1-c5b05277944f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Küche 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Floorflex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6295399" name="019ecfbe-24b9-744d-adeb-c759de0af5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5673559" name="019ecfbe-24b9-744d-adeb-c759de0af58e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7860602" name="019ecfbe-38b7-731a-b68d-d5566b8712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6980801" name="019ecfbe-38b7-731a-b68d-d5566b8712a8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Küche 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2146012" name="019ecfbe-b880-76d9-971c-1a2aadcfe0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6528644" name="019ecfbe-b880-76d9-971c-1a2aadcfe0a7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4944864" name="019ecfbe-cd20-7a5f-bd16-2fd73f090c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8248375" name="019ecfbe-cd20-7a5f-bd16-2fd73f090cc7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Küche 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0698214" name="019ecfbf-0b3f-7ef7-bee5-628b044498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581230" name="019ecfbf-0b3f-7ef7-bee5-628b04449844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2031437" name="019ecfbf-230f-72ce-8032-106531fa98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0981092" name="019ecfbf-230f-72ce-8032-106531fa98fc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Küche 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7783096" name="019ecfbf-56ca-7c89-8e23-2705511673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222890" name="019ecfbf-56ca-7c89-8e23-27055116732e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050578" name="019ecfbf-6ac9-7596-a463-09708d90e0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1554792" name="019ecfbf-6ac9-7596-a463-09708d90e015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 inkl.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6548544" name="019ecfbf-d044-7691-88f0-febf39a176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6861262" name="019ecfbf-d044-7691-88f0-febf39a176ad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1690002" name="019ecfbf-eea0-7f87-9764-f4823ba591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1086205" name="019ecfbf-eea0-7f87-9764-f4823ba59128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9972904" name="019ecfc0-9583-7094-b09c-5b40d49ed5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287945" name="019ecfc0-9583-7094-b09c-5b40d49ed5cf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834973" name="019ecfc0-a867-7d1e-899c-975ba6b072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6283613" name="019ecfc0-a867-7d1e-899c-975ba6b07253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4599544" name="019ecfc1-1b58-7c71-8748-05dc478c0f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1726812" name="019ecfc1-1b58-7c71-8748-05dc478c0fdb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1878110" name="019ecfc1-3812-7ebd-89a2-e59b809fe9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8710224" name="019ecfc1-3812-7ebd-89a2-e59b809fe94a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Floorflex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3694936" name="019ecfc3-7367-7df2-a56b-8d48596ad4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6605433" name="019ecfc3-7367-7df2-a56b-8d48596ad4af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9345642" name="019ecfc3-989a-7829-8223-940c92dd94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7610837" name="019ecfc3-989a-7829-8223-940c92dd948c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091507" name="019ecfc4-62a6-7ad1-8de5-aa4dae98b5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1702966" name="019ecfc4-62a6-7ad1-8de5-aa4dae98b588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0254456" name="019ecfc4-7665-7b60-99fb-a9e56b2202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1376364" name="019ecfc4-7665-7b60-99fb-a9e56b22022c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6519928" name="019ecfc5-2a7d-7bb4-8f75-3af34c9e19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618030" name="019ecfc5-2a7d-7bb4-8f75-3af34c9e19af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9957808" name="019ecfc5-4876-7acb-8d2c-b1fd7b886d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6066430" name="019ecfc5-4876-7acb-8d2c-b1fd7b886d49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0116410" name="019ecfc5-9349-7a58-9d27-c8490644b7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4847989" name="019ecfc5-9349-7a58-9d27-c8490644b7ec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7754908" name="019ecfc5-a610-7a77-930c-853242caef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6366826" name="019ecfc5-a610-7a77-930c-853242caef12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8834039" name="019ecfc5-f0aa-7425-8066-aa2080b5b0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3281205" name="019ecfc5-f0aa-7425-8066-aa2080b5b044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0211387" name="019ecfc6-01f9-7b8f-af24-deb533f6dc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1231790" name="019ecfc6-01f9-7b8f-af24-deb533f6dc22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2584118" name="019ed05e-67a3-73b5-8e26-2f9550e443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731114" name="019ed05e-67a3-73b5-8e26-2f9550e443a3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4104884" name="019ed05e-90d0-7c2f-8bb3-664bf19767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4368301" name="019ed05e-90d0-7c2f-8bb3-664bf197672d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2794185" name="019ed05f-ee9f-71c6-b94c-8dc5b15730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0653622" name="019ed05f-ee9f-71c6-b94c-8dc5b1573042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3554728" name="019ed05f-d1f7-769b-b253-8e3680a7d6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2479906" name="019ed05f-d1f7-769b-b253-8e3680a7d616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6106610" name="019ed060-783a-7462-ac69-d63cf00abc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9219169" name="019ed060-783a-7462-ac69-d63cf00abc26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4666400" name="019ed060-958b-7161-a581-48cc639f3a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9402402" name="019ed060-958b-7161-a581-48cc639f3a55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6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8143266" name="019ed053-4679-7e70-908f-1108505cc2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9619825" name="019ed053-4679-7e70-908f-1108505cc247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7751973" name="019ed053-8350-71d8-9cc1-2f51e45e0f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2807751" name="019ed053-8350-71d8-9cc1-2f51e45e0ff2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6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8307805" name="019ed054-c7a7-7414-a8a4-e51ac393c3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5455970" name="019ed054-c7a7-7414-a8a4-e51ac393c3d2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240687" name="019ed054-dd01-78c6-9973-f071a97247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3333247" name="019ed054-dd01-78c6-9973-f071a97247a2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6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1654713" name="019ed055-2bed-703e-bc75-36bc8c11a8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9036291" name="019ed055-2bed-703e-bc75-36bc8c11a8b9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7293621" name="019ed055-57b2-7498-9557-d46115ff4a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2132847" name="019ed055-57b2-7498-9557-d46115ff4a9c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6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 inkl.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8980996" name="019ed055-e8cc-7df6-812f-a79eaccbe6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7499117" name="019ed055-e8cc-7df6-812f-a79eaccbe6c1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9527587" name="019ed056-452f-729d-b1ec-16f6acb41d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9869189" name="019ed056-452f-729d-b1ec-16f6acb41d23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6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7127941" name="019ed05c-214f-7c33-8e00-7fa96fcf2c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1952544" name="019ed05c-214f-7c33-8e00-7fa96fcf2c7c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9442026" name="019ed05c-4461-7059-b399-2161be46bb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7824665" name="019ed05c-4461-7059-b399-2161be46bba6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6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8274267" name="019ed05c-9829-7567-935b-8a2b690179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0433723" name="019ed05c-9829-7567-935b-8a2b690179e8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3200881" name="019ed05c-b974-7a92-b22e-603d57957e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5234239" name="019ed05c-b974-7a92-b22e-603d57957e8d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9652739" name="019ed062-bd75-7f77-a6ca-b0a819e90d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8431320" name="019ed062-bd75-7f77-a6ca-b0a819e90d1b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729513" name="019ed062-cbbf-7766-a6ad-80802e158c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041515" name="019ed062-cbbf-7766-a6ad-80802e158cb7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0972021" name="019ed065-f846-7439-b075-9aafdc85ac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762626" name="019ed065-f846-7439-b075-9aafdc85ac51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7947902" name="019ed066-1d20-7065-9f19-1eb330e4b8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5806017" name="019ed066-1d20-7065-9f19-1eb330e4b8f3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005037" name="019ed066-9b45-73e5-a88d-c7401b392c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9274964" name="019ed066-9b45-73e5-a88d-c7401b392c73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4687593" name="019ed066-b58e-7d20-8f14-4c5ba91a87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6829369" name="019ed066-b58e-7d20-8f14-4c5ba91a87af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Floorflex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9063111" name="019ed067-2974-74bc-bc74-c4fcff2706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4472751" name="019ed067-2974-74bc-bc74-c4fcff2706fa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5467938" name="019ed06a-b5e8-7c91-87dd-7639a6b1ab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989100" name="019ed06a-b5e8-7c91-87dd-7639a6b1abfc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5145347" name="019ed06b-5d86-74a9-a47b-e5d5c45e1d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9468311" name="019ed06b-5d86-74a9-a47b-e5d5c45e1d46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8800115" name="019ed06b-6fcd-7c45-a32e-8c3a867bed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0641853" name="019ed06b-6fcd-7c45-a32e-8c3a867bed88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4803817" name="019ed06c-b6aa-73fe-b567-3ee75bffc1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7703850" name="019ed06c-b6aa-73fe-b567-3ee75bffc1f0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2252840" name="019ed06c-d96c-742c-a2e1-ef617288dd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7151910" name="019ed06c-d96c-742c-a2e1-ef617288dd54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Korkdämmung</w:t>
            </w:r>
          </w:p>
          <w:p>
            <w:pPr>
              <w:spacing w:before="0" w:after="0"/>
            </w:pPr>
            <w:r>
              <w:t>Radiatorennische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9385670" name="019ed06e-1ef8-7baf-8ef1-156984dad6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1569215" name="019ed06e-1ef8-7baf-8ef1-156984dad68a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8910243" name="019ed06e-498f-7dc8-a7e4-c5b89070e6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3633630" name="019ed06e-498f-7dc8-a7e4-c5b89070e677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7049428" name="019ed070-6f14-7863-ac12-f4f1ce8c60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7882391" name="019ed070-6f14-7863-ac12-f4f1ce8c604c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3993740" name="019ed070-a427-7a8d-9063-d2f5cec642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1290532" name="019ed070-a427-7a8d-9063-d2f5cec64235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5943351" name="019ed071-9f65-74ac-a222-647ab6fc4b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0163906" name="019ed071-9f65-74ac-a222-647ab6fc4b7c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1004837" name="019ed071-bd53-74ba-bbfc-9831754e91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488747" name="019ed071-bd53-74ba-bbfc-9831754e9117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 inkl.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1213092" name="019ed072-2e84-734d-932d-abdcb15d80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2132498" name="019ed072-2e84-734d-932d-abdcb15d80b9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4027707" name="019ed072-562f-74d2-976e-2fbab7f843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7923490" name="019ed072-562f-74d2-976e-2fbab7f84330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9037468" name="019ed078-427a-7772-be34-3bde5d586a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8170548" name="019ed078-427a-7772-be34-3bde5d586a13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4885432" name="019ed078-5fd5-7eb9-8ffc-c9a0e72e3b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1356383" name="019ed078-5fd5-7eb9-8ffc-c9a0e72e3bf6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9742550" name="019ed07a-d264-7865-938a-6aa21e17d4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8957680" name="019ed07a-d264-7865-938a-6aa21e17d463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4796502" name="019ed07a-e8c8-7f7e-b89a-7c4cb64026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0518055" name="019ed07a-e8c8-7f7e-b89a-7c4cb640265b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 inkl.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7148347" name="019ed07b-98d3-736d-bda8-36e33a917e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5428861" name="019ed07b-98d3-736d-bda8-36e33a917e56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2139502" name="019ed07b-e5bb-752e-9ec3-49c063c21d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35196" name="019ed07b-e5bb-752e-9ec3-49c063c21d8e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0190091" name="019ed07c-b8d3-7370-956d-9483a99f88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479553" name="019ed07c-b8d3-7370-956d-9483a99f88f2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5979118" name="019ed07c-cf82-74cc-8008-d9717ccff6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6230468" name="019ed07c-cf82-74cc-8008-d9717ccff606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7868829" name="019ed07d-3722-7598-9117-2f8c0602e7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8252197" name="019ed07d-3722-7598-9117-2f8c0602e74f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5381225" name="019ed07d-5d1a-70ad-9077-3e8aa13e66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2708914" name="019ed07d-5d1a-70ad-9077-3e8aa13e6604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2573379" name="019ed07d-b6dd-752b-977c-047f47cadc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3699026" name="019ed07d-b6dd-752b-977c-047f47cadc13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4121417" name="019ed07d-cab2-7f1e-8611-e10d62d7cc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035475" name="019ed07d-cab2-7f1e-8611-e10d62d7ccb3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3599820" name="019ed07e-2a37-7703-b18d-b845e361c7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394250" name="019ed07e-2a37-7703-b18d-b845e361c70f"/>
                          <pic:cNvPicPr/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2166431" name="019ed07e-4b42-70af-9415-92e267d016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2667735" name="019ed07e-4b42-70af-9415-92e267d016d7"/>
                          <pic:cNvPicPr/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Flügel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3548963" name="019ed07f-8e7c-7a9f-9ee3-c4faec9b5d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9463013" name="019ed07f-8e7c-7a9f-9ee3-c4faec9b5de2"/>
                          <pic:cNvPicPr/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3049371" name="019ed07f-a25d-7346-93b2-d84242d4fb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515897" name="019ed07f-a25d-7346-93b2-d84242d4fb76"/>
                          <pic:cNvPicPr/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3776276" name="019ed080-2549-7c86-b2bb-930f2f60b5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4562598" name="019ed080-2549-7c86-b2bb-930f2f60b568"/>
                          <pic:cNvPicPr/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0988567" name="019ed080-3fed-77f8-a880-d2c0114092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5805549" name="019ed080-3fed-77f8-a880-d2c0114092ec"/>
                          <pic:cNvPicPr/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Fassadenputz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4658735" name="019ed081-5742-71a9-8d19-973c11e17c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3120377" name="019ed081-5742-71a9-8d19-973c11e17c52"/>
                          <pic:cNvPicPr/>
                        </pic:nvPicPr>
                        <pic:blipFill>
                          <a:blip r:embed="rId1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4045005" name="019ed081-6b80-7e9c-8667-b88f457273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1248550" name="019ed081-6b80-7e9c-8667-b88f4572737e"/>
                          <pic:cNvPicPr/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8747333" name="019ed085-a1af-71fb-a991-7237b510b6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1384523" name="019ed085-a1af-71fb-a991-7237b510b610"/>
                          <pic:cNvPicPr/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2710058" name="019ed085-b6b1-7e4f-8ebc-bb38bfa1d8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5681857" name="019ed085-b6b1-7e4f-8ebc-bb38bfa1d84a"/>
                          <pic:cNvPicPr/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8471311" name="019ed085-e657-741c-b3af-b8ccde5488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2411718" name="019ed085-e657-741c-b3af-b8ccde54883b"/>
                          <pic:cNvPicPr/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321146" name="019ed085-f86a-78ab-ac25-809d08120a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3075665" name="019ed085-f86a-78ab-ac25-809d08120af7"/>
                          <pic:cNvPicPr/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0598511" name="019ed086-51de-78ee-80e7-8438c28618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1263336" name="019ed086-51de-78ee-80e7-8438c2861864"/>
                          <pic:cNvPicPr/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6094530" name="019ed086-68b2-77aa-9e15-202fc0faa1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2868423" name="019ed086-68b2-77aa-9e15-202fc0faa12d"/>
                          <pic:cNvPicPr/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9171022" name="019ed088-2c13-7c12-96c5-8f9000a7c8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0082879" name="019ed088-2c13-7c12-96c5-8f9000a7c8b5"/>
                          <pic:cNvPicPr/>
                        </pic:nvPicPr>
                        <pic:blipFill>
                          <a:blip r:embed="rId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4823148" name="019ed088-48a1-7f7b-acf8-cda016d403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1072830" name="019ed088-48a1-7f7b-acf8-cda016d40379"/>
                          <pic:cNvPicPr/>
                        </pic:nvPicPr>
                        <pic:blipFill>
                          <a:blip r:embed="rId1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0757668" name="019ed08f-9b90-7212-b241-a92977b2bc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3759299" name="019ed08f-9b90-7212-b241-a92977b2bc7e"/>
                          <pic:cNvPicPr/>
                        </pic:nvPicPr>
                        <pic:blipFill>
                          <a:blip r:embed="rId2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3885085" name="019ed08f-b351-7460-8581-519b7dc9a9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6053985" name="019ed08f-b351-7460-8581-519b7dc9a93e"/>
                          <pic:cNvPicPr/>
                        </pic:nvPicPr>
                        <pic:blipFill>
                          <a:blip r:embed="rId2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3374101" name="019ed08b-8609-7bda-a3db-1ae1c83c7f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2969167" name="019ed08b-8609-7bda-a3db-1ae1c83c7f5d"/>
                          <pic:cNvPicPr/>
                        </pic:nvPicPr>
                        <pic:blipFill>
                          <a:blip r:embed="rId2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2898915" name="019ed08b-9aed-7838-a50a-d198ab20b3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149242" name="019ed08b-9aed-7838-a50a-d198ab20b3b5"/>
                          <pic:cNvPicPr/>
                        </pic:nvPicPr>
                        <pic:blipFill>
                          <a:blip r:embed="rId2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8233145" name="019ed0a0-3f17-7b3c-a0f7-2ecd4bf8a3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5841854" name="019ed0a0-3f17-7b3c-a0f7-2ecd4bf8a343"/>
                          <pic:cNvPicPr/>
                        </pic:nvPicPr>
                        <pic:blipFill>
                          <a:blip r:embed="rId2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5598858" name="019ed0a0-66bf-7551-bb33-62bca50a3c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9367063" name="019ed0a0-66bf-7551-bb33-62bca50a3ce5"/>
                          <pic:cNvPicPr/>
                        </pic:nvPicPr>
                        <pic:blipFill>
                          <a:blip r:embed="rId2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583476" name="019ed0a4-8877-731b-9205-3e9ba6e8a8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4134942" name="019ed0a4-8877-731b-9205-3e9ba6e8a816"/>
                          <pic:cNvPicPr/>
                        </pic:nvPicPr>
                        <pic:blipFill>
                          <a:blip r:embed="rId2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5702733" name="019ed0a4-9a2f-7005-9a60-1e7c4b08ba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7150171" name="019ed0a4-9a2f-7005-9a60-1e7c4b08badf"/>
                          <pic:cNvPicPr/>
                        </pic:nvPicPr>
                        <pic:blipFill>
                          <a:blip r:embed="rId2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1282948" name="019ed0a5-2fad-7fb0-b771-ad29206e84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0964500" name="019ed0a5-2fad-7fb0-b771-ad29206e8471"/>
                          <pic:cNvPicPr/>
                        </pic:nvPicPr>
                        <pic:blipFill>
                          <a:blip r:embed="rId2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7460266" name="019ed0a5-4bba-7972-a32e-b7bb72694f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9097182" name="019ed0a5-4bba-7972-a32e-b7bb72694f80"/>
                          <pic:cNvPicPr/>
                        </pic:nvPicPr>
                        <pic:blipFill>
                          <a:blip r:embed="rId2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4454810" name="019ed0a5-e10d-7c7c-a0fc-002bc08433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0038604" name="019ed0a5-e10d-7c7c-a0fc-002bc08433a1"/>
                          <pic:cNvPicPr/>
                        </pic:nvPicPr>
                        <pic:blipFill>
                          <a:blip r:embed="rId2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9831246" name="019ed0a5-f4bc-747c-9c0a-10e47c868d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5828930" name="019ed0a5-f4bc-747c-9c0a-10e47c868d31"/>
                          <pic:cNvPicPr/>
                        </pic:nvPicPr>
                        <pic:blipFill>
                          <a:blip r:embed="rId2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0646815" name="019ed0a6-4d17-7288-affe-9f6ae392db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172762" name="019ed0a6-4d17-7288-affe-9f6ae392db84"/>
                          <pic:cNvPicPr/>
                        </pic:nvPicPr>
                        <pic:blipFill>
                          <a:blip r:embed="rId2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3968944" name="019ed0a6-6465-7f5a-9eb1-96b7a2b8e4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481171" name="019ed0a6-6465-7f5a-9eb1-96b7a2b8e4b3"/>
                          <pic:cNvPicPr/>
                        </pic:nvPicPr>
                        <pic:blipFill>
                          <a:blip r:embed="rId2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3030295" name="019ed0a6-c364-70fb-bbf6-0bebacad7f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5004850" name="019ed0a6-c364-70fb-bbf6-0bebacad7f3e"/>
                          <pic:cNvPicPr/>
                        </pic:nvPicPr>
                        <pic:blipFill>
                          <a:blip r:embed="rId2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0206010" name="019ed0a6-d664-797e-ac21-b5a7957a06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6630874" name="019ed0a6-d664-797e-ac21-b5a7957a0660"/>
                          <pic:cNvPicPr/>
                        </pic:nvPicPr>
                        <pic:blipFill>
                          <a:blip r:embed="rId2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9055907" name="019ed0a7-6e93-73dc-afb5-95c34543f7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4272896" name="019ed0a7-6e93-73dc-afb5-95c34543f781"/>
                          <pic:cNvPicPr/>
                        </pic:nvPicPr>
                        <pic:blipFill>
                          <a:blip r:embed="rId2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6584609" name="019ed0a7-8319-7f81-bc60-e8bfb2bf81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3482623" name="019ed0a7-8319-7f81-bc60-e8bfb2bf8155"/>
                          <pic:cNvPicPr/>
                        </pic:nvPicPr>
                        <pic:blipFill>
                          <a:blip r:embed="rId2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8072224" name="019ed0a7-e213-7e03-831b-3ebe5fc104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655077" name="019ed0a7-e213-7e03-831b-3ebe5fc1049f"/>
                          <pic:cNvPicPr/>
                        </pic:nvPicPr>
                        <pic:blipFill>
                          <a:blip r:embed="rId2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8348118" name="019ed0a8-0515-71b3-ab6f-b382946280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3272408" name="019ed0a8-0515-71b3-ab6f-b382946280bf"/>
                          <pic:cNvPicPr/>
                        </pic:nvPicPr>
                        <pic:blipFill>
                          <a:blip r:embed="rId2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4831213" name="019ed0a9-bf77-7211-8efe-c084fffdd8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0796431" name="019ed0a9-bf77-7211-8efe-c084fffdd844"/>
                          <pic:cNvPicPr/>
                        </pic:nvPicPr>
                        <pic:blipFill>
                          <a:blip r:embed="rId2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0589844" name="019ed0a9-d62f-733b-bef7-a7529fedc5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2194962" name="019ed0a9-d62f-733b-bef7-a7529fedc518"/>
                          <pic:cNvPicPr/>
                        </pic:nvPicPr>
                        <pic:blipFill>
                          <a:blip r:embed="rId2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6055371" name="019ed0aa-8313-7b4b-82a6-66d9fa10e1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4713908" name="019ed0aa-8313-7b4b-82a6-66d9fa10e11b"/>
                          <pic:cNvPicPr/>
                        </pic:nvPicPr>
                        <pic:blipFill>
                          <a:blip r:embed="rId2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3800346" name="019ed0aa-a486-713f-b56a-c15509e9d2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6143930" name="019ed0aa-a486-713f-b56a-c15509e9d2b5"/>
                          <pic:cNvPicPr/>
                        </pic:nvPicPr>
                        <pic:blipFill>
                          <a:blip r:embed="rId2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4963805" name="019ed0ac-c19b-7147-9e4f-d99bedfb4d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460011" name="019ed0ac-c19b-7147-9e4f-d99bedfb4d10"/>
                          <pic:cNvPicPr/>
                        </pic:nvPicPr>
                        <pic:blipFill>
                          <a:blip r:embed="rId2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4337267" name="019ed0ac-f21a-75a2-947f-8064f3906a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6426921" name="019ed0ac-f21a-75a2-947f-8064f3906a58"/>
                          <pic:cNvPicPr/>
                        </pic:nvPicPr>
                        <pic:blipFill>
                          <a:blip r:embed="rId2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6155726" name="019ed0ad-1771-7de1-b115-51aa9952e5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6675047" name="019ed0ad-1771-7de1-b115-51aa9952e59d"/>
                          <pic:cNvPicPr/>
                        </pic:nvPicPr>
                        <pic:blipFill>
                          <a:blip r:embed="rId2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0480880" name="019ed0ad-25ff-7561-a1a8-031f2fad45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8920202" name="019ed0ad-25ff-7561-a1a8-031f2fad4585"/>
                          <pic:cNvPicPr/>
                        </pic:nvPicPr>
                        <pic:blipFill>
                          <a:blip r:embed="rId2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5988241" name="019ed0ad-4ef9-7c19-bb29-d60eac391a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9943120" name="019ed0ad-4ef9-7c19-bb29-d60eac391aa9"/>
                          <pic:cNvPicPr/>
                        </pic:nvPicPr>
                        <pic:blipFill>
                          <a:blip r:embed="rId2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1844408" name="019ed0ad-715e-77cf-bdf4-07726b13db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8241929" name="019ed0ad-715e-77cf-bdf4-07726b13dbf4"/>
                          <pic:cNvPicPr/>
                        </pic:nvPicPr>
                        <pic:blipFill>
                          <a:blip r:embed="rId2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8050884" name="019ed0ad-d4fa-78b3-8824-1f2f0aa7ea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7403776" name="019ed0ad-d4fa-78b3-8824-1f2f0aa7eaf6"/>
                          <pic:cNvPicPr/>
                        </pic:nvPicPr>
                        <pic:blipFill>
                          <a:blip r:embed="rId2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8737014" name="019ed0ad-f544-7d00-b03c-265c65eab0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9324826" name="019ed0ad-f544-7d00-b03c-265c65eab0f7"/>
                          <pic:cNvPicPr/>
                        </pic:nvPicPr>
                        <pic:blipFill>
                          <a:blip r:embed="rId2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7090734" name="019ed0ae-13a8-7ae5-8e88-908c2c1632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2506455" name="019ed0ae-13a8-7ae5-8e88-908c2c16329d"/>
                          <pic:cNvPicPr/>
                        </pic:nvPicPr>
                        <pic:blipFill>
                          <a:blip r:embed="rId2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7455280" name="019ed0ae-2b39-78c3-a58d-4c6ec9e8c8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661603" name="019ed0ae-2b39-78c3-a58d-4c6ec9e8c8b9"/>
                          <pic:cNvPicPr/>
                        </pic:nvPicPr>
                        <pic:blipFill>
                          <a:blip r:embed="rId2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3347047" name="019ed0b6-1973-7f9e-9dd9-27e025d740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8881467" name="019ed0b6-1973-7f9e-9dd9-27e025d740f4"/>
                          <pic:cNvPicPr/>
                        </pic:nvPicPr>
                        <pic:blipFill>
                          <a:blip r:embed="rId2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8277048" name="019ed0b6-2ad2-734b-94fb-64444a603c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1134023" name="019ed0b6-2ad2-734b-94fb-64444a603ca3"/>
                          <pic:cNvPicPr/>
                        </pic:nvPicPr>
                        <pic:blipFill>
                          <a:blip r:embed="rId2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542423" name="019ed0b7-a717-7cfb-b2e8-8d7cfe2f1b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596783" name="019ed0b7-a717-7cfb-b2e8-8d7cfe2f1b38"/>
                          <pic:cNvPicPr/>
                        </pic:nvPicPr>
                        <pic:blipFill>
                          <a:blip r:embed="rId2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9811259" name="019ed0b7-c817-727f-8dc1-bda2de579d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6976016" name="019ed0b7-c817-727f-8dc1-bda2de579d1e"/>
                          <pic:cNvPicPr/>
                        </pic:nvPicPr>
                        <pic:blipFill>
                          <a:blip r:embed="rId2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7335894" name="019ed0b9-a685-76ca-b239-a4f716fe2b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0784015" name="019ed0b9-a685-76ca-b239-a4f716fe2b1b"/>
                          <pic:cNvPicPr/>
                        </pic:nvPicPr>
                        <pic:blipFill>
                          <a:blip r:embed="rId2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0295286" name="019ed0b9-bc6a-77fa-ba4c-58dd6351f1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0814264" name="019ed0b9-bc6a-77fa-ba4c-58dd6351f146"/>
                          <pic:cNvPicPr/>
                        </pic:nvPicPr>
                        <pic:blipFill>
                          <a:blip r:embed="rId2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5860019" name="019ed0ba-2f04-7f61-a5fa-c0590805ee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477989" name="019ed0ba-2f04-7f61-a5fa-c0590805ee43"/>
                          <pic:cNvPicPr/>
                        </pic:nvPicPr>
                        <pic:blipFill>
                          <a:blip r:embed="rId2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6209545" name="019ed0ba-50ce-757c-9ae9-2d5fda640b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3601492" name="019ed0ba-50ce-757c-9ae9-2d5fda640b48"/>
                          <pic:cNvPicPr/>
                        </pic:nvPicPr>
                        <pic:blipFill>
                          <a:blip r:embed="rId2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4292816" name="019ed0bb-2139-7c08-90bb-01bc7eac51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8868204" name="019ed0bb-2139-7c08-90bb-01bc7eac516a"/>
                          <pic:cNvPicPr/>
                        </pic:nvPicPr>
                        <pic:blipFill>
                          <a:blip r:embed="rId2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0961508" name="019ed0bb-341f-7c49-ba5e-15a2297a65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5928350" name="019ed0bb-341f-7c49-ba5e-15a2297a654d"/>
                          <pic:cNvPicPr/>
                        </pic:nvPicPr>
                        <pic:blipFill>
                          <a:blip r:embed="rId2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0940203" name="019ed0bb-a792-7670-9c51-2e191da8fd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3057951" name="019ed0bb-a792-7670-9c51-2e191da8fd3f"/>
                          <pic:cNvPicPr/>
                        </pic:nvPicPr>
                        <pic:blipFill>
                          <a:blip r:embed="rId2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9633630" name="019ed0bb-dc81-738c-9324-0feeaf52ac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7777053" name="019ed0bb-dc81-738c-9324-0feeaf52ac7b"/>
                          <pic:cNvPicPr/>
                        </pic:nvPicPr>
                        <pic:blipFill>
                          <a:blip r:embed="rId2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 Bad</w:t>
            </w:r>
          </w:p>
          <w:p>
            <w:pPr>
              <w:spacing w:before="0" w:after="0"/>
            </w:pPr>
            <w:r>
              <w:t>4 OG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17695991" name="019ef352-f9a2-7872-a99e-f526875713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9453564" name="019ef352-f9a2-7872-a99e-f526875713ff"/>
                          <pic:cNvPicPr/>
                        </pic:nvPicPr>
                        <pic:blipFill>
                          <a:blip r:embed="rId2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770375524" name="019ef353-1b89-71dc-9e53-850d08596e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5577459" name="019ef353-1b89-71dc-9e53-850d08596eef"/>
                          <pic:cNvPicPr/>
                        </pic:nvPicPr>
                        <pic:blipFill>
                          <a:blip r:embed="rId2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 Bad</w:t>
            </w:r>
          </w:p>
          <w:p>
            <w:pPr>
              <w:spacing w:before="0" w:after="0"/>
            </w:pPr>
            <w:r>
              <w:t>4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96802600" name="019ef355-9f6b-7f32-b71f-1600042246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2089178" name="019ef355-9f6b-7f32-b71f-16000422460b"/>
                          <pic:cNvPicPr/>
                        </pic:nvPicPr>
                        <pic:blipFill>
                          <a:blip r:embed="rId2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5623118" name="019ef355-dc0c-746b-bd8c-b83c4725bb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1046211" name="019ef355-dc0c-746b-bd8c-b83c4725bb4a"/>
                          <pic:cNvPicPr/>
                        </pic:nvPicPr>
                        <pic:blipFill>
                          <a:blip r:embed="rId2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4 Bad</w:t>
            </w:r>
          </w:p>
          <w:p>
            <w:pPr>
              <w:spacing w:before="0" w:after="0"/>
            </w:pPr>
            <w:r>
              <w:t>4. OG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958862" name="019ef361-c358-7ce9-abde-8525b74c7b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4534116" name="019ef361-c358-7ce9-abde-8525b74c7b9e"/>
                          <pic:cNvPicPr/>
                        </pic:nvPicPr>
                        <pic:blipFill>
                          <a:blip r:embed="rId2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9554125" name="019ef366-7bd8-74b1-9828-d038ab0be4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083837" name="019ef366-7bd8-74b1-9828-d038ab0be491"/>
                          <pic:cNvPicPr/>
                        </pic:nvPicPr>
                        <pic:blipFill>
                          <a:blip r:embed="rId2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4 Bad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3001241" name="019ef36b-c35e-7b0a-be3b-ed199147b3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5146673" name="019ef36b-c35e-7b0a-be3b-ed199147b339"/>
                          <pic:cNvPicPr/>
                        </pic:nvPicPr>
                        <pic:blipFill>
                          <a:blip r:embed="rId2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025089" name="019ef36b-e890-75f4-97ea-0ffcdd7b60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2102599" name="019ef36b-e890-75f4-97ea-0ffcdd7b6037"/>
                          <pic:cNvPicPr/>
                        </pic:nvPicPr>
                        <pic:blipFill>
                          <a:blip r:embed="rId2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1 Bad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4396091" name="019ef374-86ae-7cad-9100-d943e7fa60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0325761" name="019ef374-86ae-7cad-9100-d943e7fa601c"/>
                          <pic:cNvPicPr/>
                        </pic:nvPicPr>
                        <pic:blipFill>
                          <a:blip r:embed="rId2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9001127" name="019ef374-a04c-71ab-9e66-653d4af037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4428105" name="019ef374-a04c-71ab-9e66-653d4af037a1"/>
                          <pic:cNvPicPr/>
                        </pic:nvPicPr>
                        <pic:blipFill>
                          <a:blip r:embed="rId2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1 Bad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7275883" name="019ef374-cc98-7bce-8a22-80562184ed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2817943" name="019ef374-cc98-7bce-8a22-80562184edae"/>
                          <pic:cNvPicPr/>
                        </pic:nvPicPr>
                        <pic:blipFill>
                          <a:blip r:embed="rId2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7842160" name="019ef374-f2f5-7977-bb1f-28c3c93a90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0540693" name="019ef374-f2f5-7977-bb1f-28c3c93a908a"/>
                          <pic:cNvPicPr/>
                        </pic:nvPicPr>
                        <pic:blipFill>
                          <a:blip r:embed="rId2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1 Wohnzimmer </w:t>
            </w:r>
          </w:p>
          <w:p>
            <w:pPr>
              <w:spacing w:before="0" w:after="0"/>
            </w:pPr>
            <w:r>
              <w:t>3. 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2635845" name="019ef38f-46a2-7c8a-bc72-4ff186d1c6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9808814" name="019ef38f-46a2-7c8a-bc72-4ff186d1c6e2"/>
                          <pic:cNvPicPr/>
                        </pic:nvPicPr>
                        <pic:blipFill>
                          <a:blip r:embed="rId2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7612012" name="019ef38f-c693-7310-bc1a-9904947e7d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7180658" name="019ef38f-c693-7310-bc1a-9904947e7dbd"/>
                          <pic:cNvPicPr/>
                        </pic:nvPicPr>
                        <pic:blipFill>
                          <a:blip r:embed="rId2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 Bad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7967182" name="019ef395-ae4a-7d06-8eee-41b7ea2351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7239833" name="019ef395-ae4a-7d06-8eee-41b7ea2351e4"/>
                          <pic:cNvPicPr/>
                        </pic:nvPicPr>
                        <pic:blipFill>
                          <a:blip r:embed="rId2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8059813" name="019ef396-c012-7cd2-89b0-70bb261683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5561668" name="019ef396-c012-7cd2-89b0-70bb261683be"/>
                          <pic:cNvPicPr/>
                        </pic:nvPicPr>
                        <pic:blipFill>
                          <a:blip r:embed="rId2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 Bad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8778326" name="019ef396-fb62-7b63-bad8-5c064436d8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1701498" name="019ef396-fb62-7b63-bad8-5c064436d813"/>
                          <pic:cNvPicPr/>
                        </pic:nvPicPr>
                        <pic:blipFill>
                          <a:blip r:embed="rId2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3349449" name="019ef397-1929-7d0a-a1a2-980fc863f2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0799449" name="019ef397-1929-7d0a-a1a2-980fc863f2ee"/>
                          <pic:cNvPicPr/>
                        </pic:nvPicPr>
                        <pic:blipFill>
                          <a:blip r:embed="rId2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 Küche </w:t>
            </w:r>
          </w:p>
          <w:p>
            <w:pPr>
              <w:spacing w:before="0" w:after="0"/>
            </w:pPr>
            <w:r>
              <w:t>3.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8335350" name="019ef398-cb4d-7823-ba9f-87d2719f48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8040734" name="019ef398-cb4d-7823-ba9f-87d2719f482e"/>
                          <pic:cNvPicPr/>
                        </pic:nvPicPr>
                        <pic:blipFill>
                          <a:blip r:embed="rId2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9497342" name="019ef398-dfbf-78a9-a6eb-91307b26a9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2012882" name="019ef398-dfbf-78a9-a6eb-91307b26a931"/>
                          <pic:cNvPicPr/>
                        </pic:nvPicPr>
                        <pic:blipFill>
                          <a:blip r:embed="rId2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4 Bad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7477945" name="019ef39f-c3b0-7daf-8859-4cdebd205b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9855220" name="019ef39f-c3b0-7daf-8859-4cdebd205bd9"/>
                          <pic:cNvPicPr/>
                        </pic:nvPicPr>
                        <pic:blipFill>
                          <a:blip r:embed="rId2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4028122" name="019ef3a1-44a3-74f9-9062-715c78ec4d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9360172" name="019ef3a1-44a3-74f9-9062-715c78ec4d8c"/>
                          <pic:cNvPicPr/>
                        </pic:nvPicPr>
                        <pic:blipFill>
                          <a:blip r:embed="rId2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4 Bad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9114583" name="019ef39f-1911-7a33-ae84-91ec963efe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123752" name="019ef39f-1911-7a33-ae84-91ec963efe50"/>
                          <pic:cNvPicPr/>
                        </pic:nvPicPr>
                        <pic:blipFill>
                          <a:blip r:embed="rId2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364075" name="019ef3a2-c509-7467-a587-751e46cadd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2773098" name="019ef3a2-c509-7467-a587-751e46caddfc"/>
                          <pic:cNvPicPr/>
                        </pic:nvPicPr>
                        <pic:blipFill>
                          <a:blip r:embed="rId2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 Bad</w:t>
            </w:r>
          </w:p>
          <w:p>
            <w:pPr>
              <w:spacing w:before="0" w:after="0"/>
            </w:pPr>
            <w:r>
              <w:t>3. OG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8649884" name="019ef3a9-addf-7b68-bf02-a3c04083a1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4733025" name="019ef3a9-addf-7b68-bf02-a3c04083a1e5"/>
                          <pic:cNvPicPr/>
                        </pic:nvPicPr>
                        <pic:blipFill>
                          <a:blip r:embed="rId2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8613360" name="019ef3a9-cada-7ab7-ba57-2ce4f6b325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872033" name="019ef3a9-cada-7ab7-ba57-2ce4f6b325d2"/>
                          <pic:cNvPicPr/>
                        </pic:nvPicPr>
                        <pic:blipFill>
                          <a:blip r:embed="rId2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 Bad</w:t>
            </w:r>
          </w:p>
          <w:p>
            <w:pPr>
              <w:spacing w:before="0" w:after="0"/>
            </w:pPr>
            <w:r>
              <w:t>3.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9374312" name="019ef3aa-1c19-75fa-816e-89faf4f251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2150291" name="019ef3aa-1c19-75fa-816e-89faf4f251bb"/>
                          <pic:cNvPicPr/>
                        </pic:nvPicPr>
                        <pic:blipFill>
                          <a:blip r:embed="rId2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7411627" name="019ef3ab-45d9-7522-b38c-096122ef56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275807" name="019ef3ab-45d9-7522-b38c-096122ef5675"/>
                          <pic:cNvPicPr/>
                        </pic:nvPicPr>
                        <pic:blipFill>
                          <a:blip r:embed="rId2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 Bad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8567759" name="019ef3dd-a33d-7341-9d58-6b6f9583d6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3988865" name="019ef3dd-a33d-7341-9d58-6b6f9583d65b"/>
                          <pic:cNvPicPr/>
                        </pic:nvPicPr>
                        <pic:blipFill>
                          <a:blip r:embed="rId2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28974" name="019ef3dd-cc2d-7916-ad75-8b486d34a4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1192953" name="019ef3dd-cc2d-7916-ad75-8b486d34a4d6"/>
                          <pic:cNvPicPr/>
                        </pic:nvPicPr>
                        <pic:blipFill>
                          <a:blip r:embed="rId2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 Bad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6302944" name="019ef3e3-2d20-7c4e-836f-ca46f6d9747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5376211" name="019ef3e3-2d20-7c4e-836f-ca46f6d97474"/>
                          <pic:cNvPicPr/>
                        </pic:nvPicPr>
                        <pic:blipFill>
                          <a:blip r:embed="rId2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689618" name="019ef3e3-45bc-710c-a331-73e8faf133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3864240" name="019ef3e3-45bc-710c-a331-73e8faf13364"/>
                          <pic:cNvPicPr/>
                        </pic:nvPicPr>
                        <pic:blipFill>
                          <a:blip r:embed="rId2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 Bad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379971" name="019ef3e7-e9d2-7a74-a25b-6cde87e61a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5342799" name="019ef3e7-e9d2-7a74-a25b-6cde87e61ac8"/>
                          <pic:cNvPicPr/>
                        </pic:nvPicPr>
                        <pic:blipFill>
                          <a:blip r:embed="rId2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9218919" name="019ef3ea-2db1-72d1-989f-b239b04764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3326015" name="019ef3ea-2db1-72d1-989f-b239b047641b"/>
                          <pic:cNvPicPr/>
                        </pic:nvPicPr>
                        <pic:blipFill>
                          <a:blip r:embed="rId2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 Bad</w:t>
            </w:r>
          </w:p>
          <w:p>
            <w:pPr>
              <w:spacing w:before="0" w:after="0"/>
            </w:pPr>
            <w:r>
              <w:t>2. OG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894140" name="019ef3e8-1125-7ea9-9c02-aa7391183f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7907127" name="019ef3e8-1125-7ea9-9c02-aa7391183f5d"/>
                          <pic:cNvPicPr/>
                        </pic:nvPicPr>
                        <pic:blipFill>
                          <a:blip r:embed="rId2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3208262" name="019ef3eb-ddd0-7072-a36b-1667bb8d39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2779844" name="019ef3eb-ddd0-7072-a36b-1667bb8d39cc"/>
                          <pic:cNvPicPr/>
                        </pic:nvPicPr>
                        <pic:blipFill>
                          <a:blip r:embed="rId2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Bad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7411084" name="019ef437-a6d7-7de5-9618-b6b3a807ba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6490175" name="019ef437-a6d7-7de5-9618-b6b3a807bab7"/>
                          <pic:cNvPicPr/>
                        </pic:nvPicPr>
                        <pic:blipFill>
                          <a:blip r:embed="rId2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2112290" name="019ef437-c7ee-7587-869e-0404a294d7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4327304" name="019ef437-c7ee-7587-869e-0404a294d73b"/>
                          <pic:cNvPicPr/>
                        </pic:nvPicPr>
                        <pic:blipFill>
                          <a:blip r:embed="rId2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Bad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6968246" name="019ef438-13a7-7889-af12-9e17020bdb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2288042" name="019ef438-13a7-7889-af12-9e17020bdbeb"/>
                          <pic:cNvPicPr/>
                        </pic:nvPicPr>
                        <pic:blipFill>
                          <a:blip r:embed="rId2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7956348" name="019ef43c-c6a0-783a-851e-ee9daf1c42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3761709" name="019ef43c-c6a0-783a-851e-ee9daf1c425d"/>
                          <pic:cNvPicPr/>
                        </pic:nvPicPr>
                        <pic:blipFill>
                          <a:blip r:embed="rId2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11 Bad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8267039" name="019ef444-23da-73ab-a3b6-d793581d1f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434560" name="019ef444-23da-73ab-a3b6-d793581d1f09"/>
                          <pic:cNvPicPr/>
                        </pic:nvPicPr>
                        <pic:blipFill>
                          <a:blip r:embed="rId2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0762774" name="019ef444-5a65-7192-958a-a0e230dd04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2249331" name="019ef444-5a65-7192-958a-a0e230dd04c3"/>
                          <pic:cNvPicPr/>
                        </pic:nvPicPr>
                        <pic:blipFill>
                          <a:blip r:embed="rId2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11 Bad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409359" name="019ef445-579f-7467-a591-51e710a4ab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3688942" name="019ef445-579f-7467-a591-51e710a4ab4d"/>
                          <pic:cNvPicPr/>
                        </pic:nvPicPr>
                        <pic:blipFill>
                          <a:blip r:embed="rId2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3524287" name="019ef445-8154-70d1-9407-4f62e4cfea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6107687" name="019ef445-8154-70d1-9407-4f62e4cfea7a"/>
                          <pic:cNvPicPr/>
                        </pic:nvPicPr>
                        <pic:blipFill>
                          <a:blip r:embed="rId2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8 Bad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4760084" name="019ef44c-dbcf-7e5f-ac9f-875b409097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7651258" name="019ef44c-dbcf-7e5f-ac9f-875b40909767"/>
                          <pic:cNvPicPr/>
                        </pic:nvPicPr>
                        <pic:blipFill>
                          <a:blip r:embed="rId2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5907277" name="019ef44c-fe2a-75e9-ace3-18cc1cea21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8463272" name="019ef44c-fe2a-75e9-ace3-18cc1cea21ed"/>
                          <pic:cNvPicPr/>
                        </pic:nvPicPr>
                        <pic:blipFill>
                          <a:blip r:embed="rId2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8 Bad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5838277" name="019ef44d-630b-7d32-97b6-573fc9bf75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5682145" name="019ef44d-630b-7d32-97b6-573fc9bf7513"/>
                          <pic:cNvPicPr/>
                        </pic:nvPicPr>
                        <pic:blipFill>
                          <a:blip r:embed="rId2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7068585" name="019ef44e-7b7c-7d38-8fc9-d55b66b44b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6937111" name="019ef44e-7b7c-7d38-8fc9-d55b66b44b3c"/>
                          <pic:cNvPicPr/>
                        </pic:nvPicPr>
                        <pic:blipFill>
                          <a:blip r:embed="rId2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3157412" name="019ef454-3ee1-76a4-9b4e-2218380ec8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9817294" name="019ef454-3ee1-76a4-9b4e-2218380ec8ec"/>
                          <pic:cNvPicPr/>
                        </pic:nvPicPr>
                        <pic:blipFill>
                          <a:blip r:embed="rId2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7518340" name="019ef454-6e56-7158-9dbb-b9728e5184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2949787" name="019ef454-6e56-7158-9dbb-b9728e51842a"/>
                          <pic:cNvPicPr/>
                        </pic:nvPicPr>
                        <pic:blipFill>
                          <a:blip r:embed="rId2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9108125" name="019ef455-4e27-7802-acc3-ebfd3cde39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8343481" name="019ef455-4e27-7802-acc3-ebfd3cde3960"/>
                          <pic:cNvPicPr/>
                        </pic:nvPicPr>
                        <pic:blipFill>
                          <a:blip r:embed="rId2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0321448" name="019ef455-6f84-7d06-8ba6-ca8045a387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8274253" name="019ef455-6f84-7d06-8ba6-ca8045a387b5"/>
                          <pic:cNvPicPr/>
                        </pic:nvPicPr>
                        <pic:blipFill>
                          <a:blip r:embed="rId2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1861291" name="019ef457-1257-7f6d-865c-6424770255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1164571" name="019ef457-1257-7f6d-865c-642477025591"/>
                          <pic:cNvPicPr/>
                        </pic:nvPicPr>
                        <pic:blipFill>
                          <a:blip r:embed="rId2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062185" name="019ef458-24c3-7749-a0ef-b61158476a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3388231" name="019ef458-24c3-7749-a0ef-b61158476ad7"/>
                          <pic:cNvPicPr/>
                        </pic:nvPicPr>
                        <pic:blipFill>
                          <a:blip r:embed="rId2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8 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7778586" name="019ef463-b0d2-70ac-8fb0-7900a5201d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2643529" name="019ef463-b0d2-70ac-8fb0-7900a5201d29"/>
                          <pic:cNvPicPr/>
                        </pic:nvPicPr>
                        <pic:blipFill>
                          <a:blip r:embed="rId3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7039802" name="019ef464-2c79-749d-8178-2fc8c200f3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2370500" name="019ef464-2c79-749d-8178-2fc8c200f3f9"/>
                          <pic:cNvPicPr/>
                        </pic:nvPicPr>
                        <pic:blipFill>
                          <a:blip r:embed="rId3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8 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2650983" name="019ef465-4a11-715a-ba39-48e12f1c05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6388404" name="019ef465-4a11-715a-ba39-48e12f1c0531"/>
                          <pic:cNvPicPr/>
                        </pic:nvPicPr>
                        <pic:blipFill>
                          <a:blip r:embed="rId3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4648924" name="019ef467-ffaa-7124-8fd2-b2befa6f59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5624052" name="019ef467-ffaa-7124-8fd2-b2befa6f59dd"/>
                          <pic:cNvPicPr/>
                        </pic:nvPicPr>
                        <pic:blipFill>
                          <a:blip r:embed="rId3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10 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1432515" name="019ef46b-925c-7239-a9a0-aba8f014cb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3279804" name="019ef46b-925c-7239-a9a0-aba8f014cb9d"/>
                          <pic:cNvPicPr/>
                        </pic:nvPicPr>
                        <pic:blipFill>
                          <a:blip r:embed="rId3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9225264" name="019ef46b-edd1-75a1-b04b-84b0b973a6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1614943" name="019ef46b-edd1-75a1-b04b-84b0b973a666"/>
                          <pic:cNvPicPr/>
                        </pic:nvPicPr>
                        <pic:blipFill>
                          <a:blip r:embed="rId3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10 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3252406" name="019ef46c-3135-7f9c-b26d-501f4fc83f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1551276" name="019ef46c-3135-7f9c-b26d-501f4fc83f8d"/>
                          <pic:cNvPicPr/>
                        </pic:nvPicPr>
                        <pic:blipFill>
                          <a:blip r:embed="rId3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6494382" name="019ef46d-558d-7baa-b872-3410e9e9e8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60883" name="019ef46d-558d-7baa-b872-3410e9e9e8b6"/>
                          <pic:cNvPicPr/>
                        </pic:nvPicPr>
                        <pic:blipFill>
                          <a:blip r:embed="rId3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6 Bad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5310433" name="019ef474-0db7-7cd7-a43b-0d845b5fdb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4260054" name="019ef474-0db7-7cd7-a43b-0d845b5fdb4b"/>
                          <pic:cNvPicPr/>
                        </pic:nvPicPr>
                        <pic:blipFill>
                          <a:blip r:embed="rId3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8798958" name="019ef474-1ea4-79f0-bb32-625bd4b552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169004" name="019ef474-1ea4-79f0-bb32-625bd4b55244"/>
                          <pic:cNvPicPr/>
                        </pic:nvPicPr>
                        <pic:blipFill>
                          <a:blip r:embed="rId3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6 Bad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9780444" name="019ef474-7e51-78a8-8231-f653635c03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0058700" name="019ef474-7e51-78a8-8231-f653635c03f1"/>
                          <pic:cNvPicPr/>
                        </pic:nvPicPr>
                        <pic:blipFill>
                          <a:blip r:embed="rId3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1202276" name="019ef47a-6ca4-7cae-8fb1-691fa9dde1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7922526" name="019ef47a-6ca4-7cae-8fb1-691fa9dde1ab"/>
                          <pic:cNvPicPr/>
                        </pic:nvPicPr>
                        <pic:blipFill>
                          <a:blip r:embed="rId3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4 Bad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2293821" name="019ef478-d3d6-7ef8-b320-6efe59fe1f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3336504" name="019ef478-d3d6-7ef8-b320-6efe59fe1fa0"/>
                          <pic:cNvPicPr/>
                        </pic:nvPicPr>
                        <pic:blipFill>
                          <a:blip r:embed="rId3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6511529" name="019ef481-ae16-7210-a1b2-c2641a0e70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4229794" name="019ef481-ae16-7210-a1b2-c2641a0e70bc"/>
                          <pic:cNvPicPr/>
                        </pic:nvPicPr>
                        <pic:blipFill>
                          <a:blip r:embed="rId3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4 Bad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1495226" name="019ef479-674f-782e-8b92-d34bd46c60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9092953" name="019ef479-674f-782e-8b92-d34bd46c606d"/>
                          <pic:cNvPicPr/>
                        </pic:nvPicPr>
                        <pic:blipFill>
                          <a:blip r:embed="rId3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0747508" name="019ef484-ed0b-742b-a342-8fd3d8e435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3190747" name="019ef484-ed0b-742b-a342-8fd3d8e4356b"/>
                          <pic:cNvPicPr/>
                        </pic:nvPicPr>
                        <pic:blipFill>
                          <a:blip r:embed="rId3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Küche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6108006" name="019ef48c-618e-7dc3-8781-cb3bdbbdbb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9802267" name="019ef48c-618e-7dc3-8781-cb3bdbbdbbcb"/>
                          <pic:cNvPicPr/>
                        </pic:nvPicPr>
                        <pic:blipFill>
                          <a:blip r:embed="rId3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5275303" name="019ef48c-7eba-7a55-9bbb-207de3e835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3312484" name="019ef48c-7eba-7a55-9bbb-207de3e83520"/>
                          <pic:cNvPicPr/>
                        </pic:nvPicPr>
                        <pic:blipFill>
                          <a:blip r:embed="rId3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1 Bad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7078039" name="019ef493-cfda-727b-a606-31c0570a0b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0550737" name="019ef493-cfda-727b-a606-31c0570a0b66"/>
                          <pic:cNvPicPr/>
                        </pic:nvPicPr>
                        <pic:blipFill>
                          <a:blip r:embed="rId3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6766597" name="019ef494-6ebc-743c-979d-f89e0718bc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9875928" name="019ef494-6ebc-743c-979d-f89e0718bcac"/>
                          <pic:cNvPicPr/>
                        </pic:nvPicPr>
                        <pic:blipFill>
                          <a:blip r:embed="rId3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1 Bad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5770601" name="019ef497-302a-78ed-93fe-8044228192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130705" name="019ef497-302a-78ed-93fe-804422819270"/>
                          <pic:cNvPicPr/>
                        </pic:nvPicPr>
                        <pic:blipFill>
                          <a:blip r:embed="rId3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6674434" name="019ef497-4722-7312-a454-4fb983d18b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9214461" name="019ef497-4722-7312-a454-4fb983d18b52"/>
                          <pic:cNvPicPr/>
                        </pic:nvPicPr>
                        <pic:blipFill>
                          <a:blip r:embed="rId3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 Bad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0775899" name="019ef49d-7cec-72e5-86be-bd80d650b3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4542764" name="019ef49d-7cec-72e5-86be-bd80d650b309"/>
                          <pic:cNvPicPr/>
                        </pic:nvPicPr>
                        <pic:blipFill>
                          <a:blip r:embed="rId3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1442227" name="019ef49d-900e-78cc-a225-ce5a87781e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9016013" name="019ef49d-900e-78cc-a225-ce5a87781e03"/>
                          <pic:cNvPicPr/>
                        </pic:nvPicPr>
                        <pic:blipFill>
                          <a:blip r:embed="rId3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 Bad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3307158" name="019ef49e-b5e8-7bb6-b88e-a12a5ee5ce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6092616" name="019ef49e-b5e8-7bb6-b88e-a12a5ee5ce52"/>
                          <pic:cNvPicPr/>
                        </pic:nvPicPr>
                        <pic:blipFill>
                          <a:blip r:embed="rId3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4523749" name="019ef49f-9d55-71a5-8649-e39088f9fa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5065251" name="019ef49f-9d55-71a5-8649-e39088f9fab6"/>
                          <pic:cNvPicPr/>
                        </pic:nvPicPr>
                        <pic:blipFill>
                          <a:blip r:embed="rId3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Bad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4788942" name="019ef4a3-3396-7919-93ff-d8d9b4cae4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6615068" name="019ef4a3-3396-7919-93ff-d8d9b4cae424"/>
                          <pic:cNvPicPr/>
                        </pic:nvPicPr>
                        <pic:blipFill>
                          <a:blip r:embed="rId3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6637001" name="019ef4a3-fbea-7cc0-95b3-86ba12e219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8873215" name="019ef4a3-fbea-7cc0-95b3-86ba12e219d0"/>
                          <pic:cNvPicPr/>
                        </pic:nvPicPr>
                        <pic:blipFill>
                          <a:blip r:embed="rId3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Bad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9870401" name="019ef4a5-31be-791a-b65e-1ff5cb8ba2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8004680" name="019ef4a5-31be-791a-b65e-1ff5cb8ba222"/>
                          <pic:cNvPicPr/>
                        </pic:nvPicPr>
                        <pic:blipFill>
                          <a:blip r:embed="rId3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4675789" name="019ef4a6-fa71-7330-a243-5379e17e33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6099958" name="019ef4a6-fa71-7330-a243-5379e17e33c6"/>
                          <pic:cNvPicPr/>
                        </pic:nvPicPr>
                        <pic:blipFill>
                          <a:blip r:embed="rId3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3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 Nordstrasse 70, 8006 Zürich</w:t>
          </w:r>
        </w:p>
        <w:p>
          <w:pPr>
            <w:spacing w:before="0" w:after="0"/>
          </w:pPr>
          <w:r>
            <w:t>978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media/document_image_rId140.jpeg" Type="http://schemas.openxmlformats.org/officeDocument/2006/relationships/image" Id="rId140"/>
    <Relationship Target="media/document_image_rId141.jpeg" Type="http://schemas.openxmlformats.org/officeDocument/2006/relationships/image" Id="rId141"/>
    <Relationship Target="media/document_image_rId142.jpeg" Type="http://schemas.openxmlformats.org/officeDocument/2006/relationships/image" Id="rId142"/>
    <Relationship Target="media/document_image_rId143.jpeg" Type="http://schemas.openxmlformats.org/officeDocument/2006/relationships/image" Id="rId143"/>
    <Relationship Target="media/document_image_rId144.jpeg" Type="http://schemas.openxmlformats.org/officeDocument/2006/relationships/image" Id="rId144"/>
    <Relationship Target="media/document_image_rId145.jpeg" Type="http://schemas.openxmlformats.org/officeDocument/2006/relationships/image" Id="rId145"/>
    <Relationship Target="media/document_image_rId146.jpeg" Type="http://schemas.openxmlformats.org/officeDocument/2006/relationships/image" Id="rId146"/>
    <Relationship Target="media/document_image_rId147.jpeg" Type="http://schemas.openxmlformats.org/officeDocument/2006/relationships/image" Id="rId147"/>
    <Relationship Target="media/document_image_rId148.jpeg" Type="http://schemas.openxmlformats.org/officeDocument/2006/relationships/image" Id="rId148"/>
    <Relationship Target="media/document_image_rId149.jpeg" Type="http://schemas.openxmlformats.org/officeDocument/2006/relationships/image" Id="rId149"/>
    <Relationship Target="media/document_image_rId150.jpeg" Type="http://schemas.openxmlformats.org/officeDocument/2006/relationships/image" Id="rId150"/>
    <Relationship Target="media/document_image_rId151.jpeg" Type="http://schemas.openxmlformats.org/officeDocument/2006/relationships/image" Id="rId151"/>
    <Relationship Target="media/document_image_rId152.jpeg" Type="http://schemas.openxmlformats.org/officeDocument/2006/relationships/image" Id="rId152"/>
    <Relationship Target="media/document_image_rId153.jpeg" Type="http://schemas.openxmlformats.org/officeDocument/2006/relationships/image" Id="rId153"/>
    <Relationship Target="media/document_image_rId154.jpeg" Type="http://schemas.openxmlformats.org/officeDocument/2006/relationships/image" Id="rId154"/>
    <Relationship Target="media/document_image_rId155.jpeg" Type="http://schemas.openxmlformats.org/officeDocument/2006/relationships/image" Id="rId155"/>
    <Relationship Target="media/document_image_rId156.jpeg" Type="http://schemas.openxmlformats.org/officeDocument/2006/relationships/image" Id="rId156"/>
    <Relationship Target="media/document_image_rId157.jpeg" Type="http://schemas.openxmlformats.org/officeDocument/2006/relationships/image" Id="rId157"/>
    <Relationship Target="media/document_image_rId158.jpeg" Type="http://schemas.openxmlformats.org/officeDocument/2006/relationships/image" Id="rId158"/>
    <Relationship Target="media/document_image_rId159.jpeg" Type="http://schemas.openxmlformats.org/officeDocument/2006/relationships/image" Id="rId159"/>
    <Relationship Target="media/document_image_rId160.jpeg" Type="http://schemas.openxmlformats.org/officeDocument/2006/relationships/image" Id="rId160"/>
    <Relationship Target="media/document_image_rId161.jpeg" Type="http://schemas.openxmlformats.org/officeDocument/2006/relationships/image" Id="rId161"/>
    <Relationship Target="media/document_image_rId162.jpeg" Type="http://schemas.openxmlformats.org/officeDocument/2006/relationships/image" Id="rId162"/>
    <Relationship Target="media/document_image_rId163.jpeg" Type="http://schemas.openxmlformats.org/officeDocument/2006/relationships/image" Id="rId163"/>
    <Relationship Target="media/document_image_rId164.jpeg" Type="http://schemas.openxmlformats.org/officeDocument/2006/relationships/image" Id="rId164"/>
    <Relationship Target="media/document_image_rId165.jpeg" Type="http://schemas.openxmlformats.org/officeDocument/2006/relationships/image" Id="rId165"/>
    <Relationship Target="media/document_image_rId166.jpeg" Type="http://schemas.openxmlformats.org/officeDocument/2006/relationships/image" Id="rId166"/>
    <Relationship Target="media/document_image_rId167.jpeg" Type="http://schemas.openxmlformats.org/officeDocument/2006/relationships/image" Id="rId167"/>
    <Relationship Target="media/document_image_rId168.jpeg" Type="http://schemas.openxmlformats.org/officeDocument/2006/relationships/image" Id="rId168"/>
    <Relationship Target="media/document_image_rId169.jpeg" Type="http://schemas.openxmlformats.org/officeDocument/2006/relationships/image" Id="rId169"/>
    <Relationship Target="media/document_image_rId170.jpeg" Type="http://schemas.openxmlformats.org/officeDocument/2006/relationships/image" Id="rId170"/>
    <Relationship Target="media/document_image_rId171.jpeg" Type="http://schemas.openxmlformats.org/officeDocument/2006/relationships/image" Id="rId171"/>
    <Relationship Target="media/document_image_rId172.jpeg" Type="http://schemas.openxmlformats.org/officeDocument/2006/relationships/image" Id="rId172"/>
    <Relationship Target="media/document_image_rId173.jpeg" Type="http://schemas.openxmlformats.org/officeDocument/2006/relationships/image" Id="rId173"/>
    <Relationship Target="media/document_image_rId174.jpeg" Type="http://schemas.openxmlformats.org/officeDocument/2006/relationships/image" Id="rId174"/>
    <Relationship Target="media/document_image_rId175.jpeg" Type="http://schemas.openxmlformats.org/officeDocument/2006/relationships/image" Id="rId175"/>
    <Relationship Target="media/document_image_rId176.jpeg" Type="http://schemas.openxmlformats.org/officeDocument/2006/relationships/image" Id="rId176"/>
    <Relationship Target="media/document_image_rId177.jpeg" Type="http://schemas.openxmlformats.org/officeDocument/2006/relationships/image" Id="rId177"/>
    <Relationship Target="media/document_image_rId178.jpeg" Type="http://schemas.openxmlformats.org/officeDocument/2006/relationships/image" Id="rId178"/>
    <Relationship Target="media/document_image_rId179.jpeg" Type="http://schemas.openxmlformats.org/officeDocument/2006/relationships/image" Id="rId179"/>
    <Relationship Target="media/document_image_rId180.jpeg" Type="http://schemas.openxmlformats.org/officeDocument/2006/relationships/image" Id="rId180"/>
    <Relationship Target="media/document_image_rId181.jpeg" Type="http://schemas.openxmlformats.org/officeDocument/2006/relationships/image" Id="rId181"/>
    <Relationship Target="media/document_image_rId182.jpeg" Type="http://schemas.openxmlformats.org/officeDocument/2006/relationships/image" Id="rId182"/>
    <Relationship Target="media/document_image_rId183.jpeg" Type="http://schemas.openxmlformats.org/officeDocument/2006/relationships/image" Id="rId183"/>
    <Relationship Target="media/document_image_rId184.jpeg" Type="http://schemas.openxmlformats.org/officeDocument/2006/relationships/image" Id="rId184"/>
    <Relationship Target="media/document_image_rId185.jpeg" Type="http://schemas.openxmlformats.org/officeDocument/2006/relationships/image" Id="rId185"/>
    <Relationship Target="media/document_image_rId186.jpeg" Type="http://schemas.openxmlformats.org/officeDocument/2006/relationships/image" Id="rId186"/>
    <Relationship Target="media/document_image_rId187.jpeg" Type="http://schemas.openxmlformats.org/officeDocument/2006/relationships/image" Id="rId187"/>
    <Relationship Target="media/document_image_rId188.jpeg" Type="http://schemas.openxmlformats.org/officeDocument/2006/relationships/image" Id="rId188"/>
    <Relationship Target="media/document_image_rId189.jpeg" Type="http://schemas.openxmlformats.org/officeDocument/2006/relationships/image" Id="rId189"/>
    <Relationship Target="media/document_image_rId190.jpeg" Type="http://schemas.openxmlformats.org/officeDocument/2006/relationships/image" Id="rId190"/>
    <Relationship Target="media/document_image_rId191.jpeg" Type="http://schemas.openxmlformats.org/officeDocument/2006/relationships/image" Id="rId191"/>
    <Relationship Target="media/document_image_rId192.jpeg" Type="http://schemas.openxmlformats.org/officeDocument/2006/relationships/image" Id="rId192"/>
    <Relationship Target="media/document_image_rId193.jpeg" Type="http://schemas.openxmlformats.org/officeDocument/2006/relationships/image" Id="rId193"/>
    <Relationship Target="media/document_image_rId194.jpeg" Type="http://schemas.openxmlformats.org/officeDocument/2006/relationships/image" Id="rId194"/>
    <Relationship Target="media/document_image_rId195.jpeg" Type="http://schemas.openxmlformats.org/officeDocument/2006/relationships/image" Id="rId195"/>
    <Relationship Target="media/document_image_rId196.jpeg" Type="http://schemas.openxmlformats.org/officeDocument/2006/relationships/image" Id="rId196"/>
    <Relationship Target="media/document_image_rId197.jpeg" Type="http://schemas.openxmlformats.org/officeDocument/2006/relationships/image" Id="rId197"/>
    <Relationship Target="media/document_image_rId198.jpeg" Type="http://schemas.openxmlformats.org/officeDocument/2006/relationships/image" Id="rId198"/>
    <Relationship Target="media/document_image_rId199.jpeg" Type="http://schemas.openxmlformats.org/officeDocument/2006/relationships/image" Id="rId199"/>
    <Relationship Target="media/document_image_rId200.jpeg" Type="http://schemas.openxmlformats.org/officeDocument/2006/relationships/image" Id="rId200"/>
    <Relationship Target="media/document_image_rId201.jpeg" Type="http://schemas.openxmlformats.org/officeDocument/2006/relationships/image" Id="rId201"/>
    <Relationship Target="media/document_image_rId202.jpeg" Type="http://schemas.openxmlformats.org/officeDocument/2006/relationships/image" Id="rId202"/>
    <Relationship Target="media/document_image_rId203.jpeg" Type="http://schemas.openxmlformats.org/officeDocument/2006/relationships/image" Id="rId203"/>
    <Relationship Target="media/document_image_rId204.jpeg" Type="http://schemas.openxmlformats.org/officeDocument/2006/relationships/image" Id="rId204"/>
    <Relationship Target="media/document_image_rId205.jpeg" Type="http://schemas.openxmlformats.org/officeDocument/2006/relationships/image" Id="rId205"/>
    <Relationship Target="media/document_image_rId206.jpeg" Type="http://schemas.openxmlformats.org/officeDocument/2006/relationships/image" Id="rId206"/>
    <Relationship Target="media/document_image_rId207.jpeg" Type="http://schemas.openxmlformats.org/officeDocument/2006/relationships/image" Id="rId207"/>
    <Relationship Target="media/document_image_rId208.jpeg" Type="http://schemas.openxmlformats.org/officeDocument/2006/relationships/image" Id="rId208"/>
    <Relationship Target="media/document_image_rId209.jpeg" Type="http://schemas.openxmlformats.org/officeDocument/2006/relationships/image" Id="rId209"/>
    <Relationship Target="media/document_image_rId210.jpeg" Type="http://schemas.openxmlformats.org/officeDocument/2006/relationships/image" Id="rId210"/>
    <Relationship Target="media/document_image_rId211.jpeg" Type="http://schemas.openxmlformats.org/officeDocument/2006/relationships/image" Id="rId211"/>
    <Relationship Target="media/document_image_rId212.jpeg" Type="http://schemas.openxmlformats.org/officeDocument/2006/relationships/image" Id="rId212"/>
    <Relationship Target="media/document_image_rId213.jpeg" Type="http://schemas.openxmlformats.org/officeDocument/2006/relationships/image" Id="rId213"/>
    <Relationship Target="media/document_image_rId214.jpeg" Type="http://schemas.openxmlformats.org/officeDocument/2006/relationships/image" Id="rId214"/>
    <Relationship Target="media/document_image_rId215.jpeg" Type="http://schemas.openxmlformats.org/officeDocument/2006/relationships/image" Id="rId215"/>
    <Relationship Target="media/document_image_rId216.jpeg" Type="http://schemas.openxmlformats.org/officeDocument/2006/relationships/image" Id="rId216"/>
    <Relationship Target="media/document_image_rId217.jpeg" Type="http://schemas.openxmlformats.org/officeDocument/2006/relationships/image" Id="rId217"/>
    <Relationship Target="media/document_image_rId218.jpeg" Type="http://schemas.openxmlformats.org/officeDocument/2006/relationships/image" Id="rId218"/>
    <Relationship Target="media/document_image_rId219.jpeg" Type="http://schemas.openxmlformats.org/officeDocument/2006/relationships/image" Id="rId219"/>
    <Relationship Target="media/document_image_rId220.jpeg" Type="http://schemas.openxmlformats.org/officeDocument/2006/relationships/image" Id="rId220"/>
    <Relationship Target="media/document_image_rId221.jpeg" Type="http://schemas.openxmlformats.org/officeDocument/2006/relationships/image" Id="rId221"/>
    <Relationship Target="media/document_image_rId222.jpeg" Type="http://schemas.openxmlformats.org/officeDocument/2006/relationships/image" Id="rId222"/>
    <Relationship Target="media/document_image_rId223.jpeg" Type="http://schemas.openxmlformats.org/officeDocument/2006/relationships/image" Id="rId223"/>
    <Relationship Target="media/document_image_rId224.jpeg" Type="http://schemas.openxmlformats.org/officeDocument/2006/relationships/image" Id="rId224"/>
    <Relationship Target="media/document_image_rId225.jpeg" Type="http://schemas.openxmlformats.org/officeDocument/2006/relationships/image" Id="rId225"/>
    <Relationship Target="media/document_image_rId226.jpeg" Type="http://schemas.openxmlformats.org/officeDocument/2006/relationships/image" Id="rId226"/>
    <Relationship Target="media/document_image_rId227.jpeg" Type="http://schemas.openxmlformats.org/officeDocument/2006/relationships/image" Id="rId227"/>
    <Relationship Target="media/document_image_rId228.jpeg" Type="http://schemas.openxmlformats.org/officeDocument/2006/relationships/image" Id="rId228"/>
    <Relationship Target="media/document_image_rId229.jpeg" Type="http://schemas.openxmlformats.org/officeDocument/2006/relationships/image" Id="rId229"/>
    <Relationship Target="media/document_image_rId230.jpeg" Type="http://schemas.openxmlformats.org/officeDocument/2006/relationships/image" Id="rId230"/>
    <Relationship Target="media/document_image_rId231.jpeg" Type="http://schemas.openxmlformats.org/officeDocument/2006/relationships/image" Id="rId231"/>
    <Relationship Target="media/document_image_rId232.jpeg" Type="http://schemas.openxmlformats.org/officeDocument/2006/relationships/image" Id="rId232"/>
    <Relationship Target="media/document_image_rId233.jpeg" Type="http://schemas.openxmlformats.org/officeDocument/2006/relationships/image" Id="rId233"/>
    <Relationship Target="media/document_image_rId234.jpeg" Type="http://schemas.openxmlformats.org/officeDocument/2006/relationships/image" Id="rId234"/>
    <Relationship Target="media/document_image_rId235.jpeg" Type="http://schemas.openxmlformats.org/officeDocument/2006/relationships/image" Id="rId235"/>
    <Relationship Target="media/document_image_rId236.jpeg" Type="http://schemas.openxmlformats.org/officeDocument/2006/relationships/image" Id="rId236"/>
    <Relationship Target="media/document_image_rId237.jpeg" Type="http://schemas.openxmlformats.org/officeDocument/2006/relationships/image" Id="rId237"/>
    <Relationship Target="media/document_image_rId238.jpeg" Type="http://schemas.openxmlformats.org/officeDocument/2006/relationships/image" Id="rId238"/>
    <Relationship Target="media/document_image_rId239.jpeg" Type="http://schemas.openxmlformats.org/officeDocument/2006/relationships/image" Id="rId239"/>
    <Relationship Target="media/document_image_rId240.jpeg" Type="http://schemas.openxmlformats.org/officeDocument/2006/relationships/image" Id="rId240"/>
    <Relationship Target="media/document_image_rId241.jpeg" Type="http://schemas.openxmlformats.org/officeDocument/2006/relationships/image" Id="rId241"/>
    <Relationship Target="media/document_image_rId242.jpeg" Type="http://schemas.openxmlformats.org/officeDocument/2006/relationships/image" Id="rId242"/>
    <Relationship Target="media/document_image_rId243.jpeg" Type="http://schemas.openxmlformats.org/officeDocument/2006/relationships/image" Id="rId243"/>
    <Relationship Target="media/document_image_rId244.jpeg" Type="http://schemas.openxmlformats.org/officeDocument/2006/relationships/image" Id="rId244"/>
    <Relationship Target="media/document_image_rId245.jpeg" Type="http://schemas.openxmlformats.org/officeDocument/2006/relationships/image" Id="rId245"/>
    <Relationship Target="media/document_image_rId246.jpeg" Type="http://schemas.openxmlformats.org/officeDocument/2006/relationships/image" Id="rId246"/>
    <Relationship Target="media/document_image_rId247.jpeg" Type="http://schemas.openxmlformats.org/officeDocument/2006/relationships/image" Id="rId247"/>
    <Relationship Target="media/document_image_rId248.jpeg" Type="http://schemas.openxmlformats.org/officeDocument/2006/relationships/image" Id="rId248"/>
    <Relationship Target="media/document_image_rId249.jpeg" Type="http://schemas.openxmlformats.org/officeDocument/2006/relationships/image" Id="rId249"/>
    <Relationship Target="media/document_image_rId250.jpeg" Type="http://schemas.openxmlformats.org/officeDocument/2006/relationships/image" Id="rId250"/>
    <Relationship Target="media/document_image_rId251.jpeg" Type="http://schemas.openxmlformats.org/officeDocument/2006/relationships/image" Id="rId251"/>
    <Relationship Target="media/document_image_rId252.jpeg" Type="http://schemas.openxmlformats.org/officeDocument/2006/relationships/image" Id="rId252"/>
    <Relationship Target="media/document_image_rId253.jpeg" Type="http://schemas.openxmlformats.org/officeDocument/2006/relationships/image" Id="rId253"/>
    <Relationship Target="media/document_image_rId254.jpeg" Type="http://schemas.openxmlformats.org/officeDocument/2006/relationships/image" Id="rId254"/>
    <Relationship Target="media/document_image_rId255.jpeg" Type="http://schemas.openxmlformats.org/officeDocument/2006/relationships/image" Id="rId255"/>
    <Relationship Target="media/document_image_rId256.jpeg" Type="http://schemas.openxmlformats.org/officeDocument/2006/relationships/image" Id="rId256"/>
    <Relationship Target="media/document_image_rId257.jpeg" Type="http://schemas.openxmlformats.org/officeDocument/2006/relationships/image" Id="rId257"/>
    <Relationship Target="media/document_image_rId258.jpeg" Type="http://schemas.openxmlformats.org/officeDocument/2006/relationships/image" Id="rId258"/>
    <Relationship Target="media/document_image_rId259.jpeg" Type="http://schemas.openxmlformats.org/officeDocument/2006/relationships/image" Id="rId259"/>
    <Relationship Target="media/document_image_rId260.jpeg" Type="http://schemas.openxmlformats.org/officeDocument/2006/relationships/image" Id="rId260"/>
    <Relationship Target="media/document_image_rId261.jpeg" Type="http://schemas.openxmlformats.org/officeDocument/2006/relationships/image" Id="rId261"/>
    <Relationship Target="media/document_image_rId262.jpeg" Type="http://schemas.openxmlformats.org/officeDocument/2006/relationships/image" Id="rId262"/>
    <Relationship Target="media/document_image_rId263.jpeg" Type="http://schemas.openxmlformats.org/officeDocument/2006/relationships/image" Id="rId263"/>
    <Relationship Target="media/document_image_rId264.jpeg" Type="http://schemas.openxmlformats.org/officeDocument/2006/relationships/image" Id="rId264"/>
    <Relationship Target="media/document_image_rId265.jpeg" Type="http://schemas.openxmlformats.org/officeDocument/2006/relationships/image" Id="rId265"/>
    <Relationship Target="media/document_image_rId266.jpeg" Type="http://schemas.openxmlformats.org/officeDocument/2006/relationships/image" Id="rId266"/>
    <Relationship Target="media/document_image_rId267.jpeg" Type="http://schemas.openxmlformats.org/officeDocument/2006/relationships/image" Id="rId267"/>
    <Relationship Target="media/document_image_rId268.jpeg" Type="http://schemas.openxmlformats.org/officeDocument/2006/relationships/image" Id="rId268"/>
    <Relationship Target="media/document_image_rId269.jpeg" Type="http://schemas.openxmlformats.org/officeDocument/2006/relationships/image" Id="rId269"/>
    <Relationship Target="media/document_image_rId270.jpeg" Type="http://schemas.openxmlformats.org/officeDocument/2006/relationships/image" Id="rId270"/>
    <Relationship Target="media/document_image_rId271.jpeg" Type="http://schemas.openxmlformats.org/officeDocument/2006/relationships/image" Id="rId271"/>
    <Relationship Target="media/document_image_rId272.jpeg" Type="http://schemas.openxmlformats.org/officeDocument/2006/relationships/image" Id="rId272"/>
    <Relationship Target="media/document_image_rId273.jpeg" Type="http://schemas.openxmlformats.org/officeDocument/2006/relationships/image" Id="rId273"/>
    <Relationship Target="media/document_image_rId274.jpeg" Type="http://schemas.openxmlformats.org/officeDocument/2006/relationships/image" Id="rId274"/>
    <Relationship Target="media/document_image_rId275.jpeg" Type="http://schemas.openxmlformats.org/officeDocument/2006/relationships/image" Id="rId275"/>
    <Relationship Target="media/document_image_rId276.jpeg" Type="http://schemas.openxmlformats.org/officeDocument/2006/relationships/image" Id="rId276"/>
    <Relationship Target="media/document_image_rId277.jpeg" Type="http://schemas.openxmlformats.org/officeDocument/2006/relationships/image" Id="rId277"/>
    <Relationship Target="media/document_image_rId278.jpeg" Type="http://schemas.openxmlformats.org/officeDocument/2006/relationships/image" Id="rId278"/>
    <Relationship Target="media/document_image_rId279.jpeg" Type="http://schemas.openxmlformats.org/officeDocument/2006/relationships/image" Id="rId279"/>
    <Relationship Target="media/document_image_rId280.jpeg" Type="http://schemas.openxmlformats.org/officeDocument/2006/relationships/image" Id="rId280"/>
    <Relationship Target="media/document_image_rId281.jpeg" Type="http://schemas.openxmlformats.org/officeDocument/2006/relationships/image" Id="rId281"/>
    <Relationship Target="media/document_image_rId282.jpeg" Type="http://schemas.openxmlformats.org/officeDocument/2006/relationships/image" Id="rId282"/>
    <Relationship Target="media/document_image_rId283.jpeg" Type="http://schemas.openxmlformats.org/officeDocument/2006/relationships/image" Id="rId283"/>
    <Relationship Target="media/document_image_rId284.jpeg" Type="http://schemas.openxmlformats.org/officeDocument/2006/relationships/image" Id="rId284"/>
    <Relationship Target="media/document_image_rId285.jpeg" Type="http://schemas.openxmlformats.org/officeDocument/2006/relationships/image" Id="rId285"/>
    <Relationship Target="media/document_image_rId286.jpeg" Type="http://schemas.openxmlformats.org/officeDocument/2006/relationships/image" Id="rId286"/>
    <Relationship Target="media/document_image_rId287.jpeg" Type="http://schemas.openxmlformats.org/officeDocument/2006/relationships/image" Id="rId287"/>
    <Relationship Target="media/document_image_rId288.jpeg" Type="http://schemas.openxmlformats.org/officeDocument/2006/relationships/image" Id="rId288"/>
    <Relationship Target="media/document_image_rId289.jpeg" Type="http://schemas.openxmlformats.org/officeDocument/2006/relationships/image" Id="rId289"/>
    <Relationship Target="media/document_image_rId290.jpeg" Type="http://schemas.openxmlformats.org/officeDocument/2006/relationships/image" Id="rId290"/>
    <Relationship Target="media/document_image_rId291.jpeg" Type="http://schemas.openxmlformats.org/officeDocument/2006/relationships/image" Id="rId291"/>
    <Relationship Target="media/document_image_rId292.jpeg" Type="http://schemas.openxmlformats.org/officeDocument/2006/relationships/image" Id="rId292"/>
    <Relationship Target="media/document_image_rId293.jpeg" Type="http://schemas.openxmlformats.org/officeDocument/2006/relationships/image" Id="rId293"/>
    <Relationship Target="media/document_image_rId294.jpeg" Type="http://schemas.openxmlformats.org/officeDocument/2006/relationships/image" Id="rId294"/>
    <Relationship Target="media/document_image_rId295.jpeg" Type="http://schemas.openxmlformats.org/officeDocument/2006/relationships/image" Id="rId295"/>
    <Relationship Target="media/document_image_rId296.jpeg" Type="http://schemas.openxmlformats.org/officeDocument/2006/relationships/image" Id="rId296"/>
    <Relationship Target="media/document_image_rId297.jpeg" Type="http://schemas.openxmlformats.org/officeDocument/2006/relationships/image" Id="rId297"/>
    <Relationship Target="media/document_image_rId298.jpeg" Type="http://schemas.openxmlformats.org/officeDocument/2006/relationships/image" Id="rId298"/>
    <Relationship Target="media/document_image_rId299.jpeg" Type="http://schemas.openxmlformats.org/officeDocument/2006/relationships/image" Id="rId299"/>
    <Relationship Target="media/document_image_rId300.jpeg" Type="http://schemas.openxmlformats.org/officeDocument/2006/relationships/image" Id="rId300"/>
    <Relationship Target="media/document_image_rId301.jpeg" Type="http://schemas.openxmlformats.org/officeDocument/2006/relationships/image" Id="rId301"/>
    <Relationship Target="media/document_image_rId302.jpeg" Type="http://schemas.openxmlformats.org/officeDocument/2006/relationships/image" Id="rId302"/>
    <Relationship Target="media/document_image_rId303.jpeg" Type="http://schemas.openxmlformats.org/officeDocument/2006/relationships/image" Id="rId303"/>
    <Relationship Target="media/document_image_rId304.jpeg" Type="http://schemas.openxmlformats.org/officeDocument/2006/relationships/image" Id="rId304"/>
    <Relationship Target="media/document_image_rId305.jpeg" Type="http://schemas.openxmlformats.org/officeDocument/2006/relationships/image" Id="rId305"/>
    <Relationship Target="media/document_image_rId306.jpeg" Type="http://schemas.openxmlformats.org/officeDocument/2006/relationships/image" Id="rId306"/>
    <Relationship Target="media/document_image_rId307.jpeg" Type="http://schemas.openxmlformats.org/officeDocument/2006/relationships/image" Id="rId307"/>
    <Relationship Target="media/document_image_rId308.jpeg" Type="http://schemas.openxmlformats.org/officeDocument/2006/relationships/image" Id="rId308"/>
    <Relationship Target="media/document_image_rId309.jpeg" Type="http://schemas.openxmlformats.org/officeDocument/2006/relationships/image" Id="rId309"/>
    <Relationship Target="media/document_image_rId310.jpeg" Type="http://schemas.openxmlformats.org/officeDocument/2006/relationships/image" Id="rId310"/>
    <Relationship Target="media/document_image_rId311.jpeg" Type="http://schemas.openxmlformats.org/officeDocument/2006/relationships/image" Id="rId311"/>
    <Relationship Target="media/document_image_rId312.jpeg" Type="http://schemas.openxmlformats.org/officeDocument/2006/relationships/image" Id="rId312"/>
    <Relationship Target="media/document_image_rId313.jpeg" Type="http://schemas.openxmlformats.org/officeDocument/2006/relationships/image" Id="rId313"/>
    <Relationship Target="media/document_image_rId314.jpeg" Type="http://schemas.openxmlformats.org/officeDocument/2006/relationships/image" Id="rId314"/>
    <Relationship Target="media/document_image_rId315.jpeg" Type="http://schemas.openxmlformats.org/officeDocument/2006/relationships/image" Id="rId315"/>
    <Relationship Target="media/document_image_rId316.jpeg" Type="http://schemas.openxmlformats.org/officeDocument/2006/relationships/image" Id="rId316"/>
    <Relationship Target="media/document_image_rId317.jpeg" Type="http://schemas.openxmlformats.org/officeDocument/2006/relationships/image" Id="rId317"/>
    <Relationship Target="media/document_image_rId318.jpeg" Type="http://schemas.openxmlformats.org/officeDocument/2006/relationships/image" Id="rId318"/>
    <Relationship Target="media/document_image_rId319.jpeg" Type="http://schemas.openxmlformats.org/officeDocument/2006/relationships/image" Id="rId319"/>
    <Relationship Target="media/document_image_rId320.jpeg" Type="http://schemas.openxmlformats.org/officeDocument/2006/relationships/image" Id="rId320"/>
    <Relationship Target="media/document_image_rId321.jpeg" Type="http://schemas.openxmlformats.org/officeDocument/2006/relationships/image" Id="rId321"/>
    <Relationship Target="media/document_image_rId322.jpeg" Type="http://schemas.openxmlformats.org/officeDocument/2006/relationships/image" Id="rId322"/>
    <Relationship Target="media/document_image_rId323.jpeg" Type="http://schemas.openxmlformats.org/officeDocument/2006/relationships/image" Id="rId323"/>
    <Relationship Target="media/document_image_rId324.jpeg" Type="http://schemas.openxmlformats.org/officeDocument/2006/relationships/image" Id="rId324"/>
    <Relationship Target="media/document_image_rId325.jpeg" Type="http://schemas.openxmlformats.org/officeDocument/2006/relationships/image" Id="rId325"/>
    <Relationship Target="media/document_image_rId326.jpeg" Type="http://schemas.openxmlformats.org/officeDocument/2006/relationships/image" Id="rId326"/>
    <Relationship Target="media/document_image_rId327.jpeg" Type="http://schemas.openxmlformats.org/officeDocument/2006/relationships/image" Id="rId327"/>
    <Relationship Target="media/document_image_rId328.jpeg" Type="http://schemas.openxmlformats.org/officeDocument/2006/relationships/image" Id="rId328"/>
    <Relationship Target="media/document_image_rId329.jpeg" Type="http://schemas.openxmlformats.org/officeDocument/2006/relationships/image" Id="rId329"/>
    <Relationship Target="footer.xml" Type="http://schemas.openxmlformats.org/officeDocument/2006/relationships/footer" Id="rId33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