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06993" name="019edfdc-cce6-74c1-bb32-f34a14820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85107" name="019edfdc-cce6-74c1-bb32-f34a1482043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9898063" name="019edfdd-4a3b-7fee-9e5f-537cf5a37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962208" name="019edfdd-4a3b-7fee-9e5f-537cf5a377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019521" name="019edfdd-cc53-7978-b8d2-de410b5454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20380" name="019edfdd-cc53-7978-b8d2-de410b5454d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6770126" name="019edfdd-f930-7b9c-8489-fbe0b448b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6317" name="019edfdd-f930-7b9c-8489-fbe0b448b7b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8084802" name="019edfde-a59f-70ab-adf4-f5c663d878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731418" name="019edfde-a59f-70ab-adf4-f5c663d8789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595542" name="019edfde-c778-7d98-b015-458babb1d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591492" name="019edfde-c778-7d98-b015-458babb1dc8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2392178" name="019edfe1-bf34-7ec9-86b8-df97bb41f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036701" name="019edfe1-bf34-7ec9-86b8-df97bb41f00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6273216" name="019edfe2-2b29-70b2-adac-b9e20ec3d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647729" name="019edfe2-2b29-70b2-adac-b9e20ec3dea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930305" name="019edfe4-a0b4-71e7-a2de-cfd4205be7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891182" name="019edfe4-a0b4-71e7-a2de-cfd4205be7c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677058" name="019edfe4-b694-73fe-9ed2-146ca170d4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352933" name="019edfe4-b694-73fe-9ed2-146ca170d43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79153" name="019edfe7-10cc-742e-bb92-f52b983291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229841" name="019edfe7-10cc-742e-bb92-f52b983291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182497" name="019edfe7-29ec-78f2-9cb6-07f42d407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283459" name="019edfe7-29ec-78f2-9cb6-07f42d407c9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9841206" name="019edfe9-cc3d-774d-9b95-c7345f073d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30618" name="019edfe9-cc3d-774d-9b95-c7345f073db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0673347" name="019edfe9-edde-7ac8-89f5-8bbb4ce527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009415" name="019edfe9-edde-7ac8-89f5-8bbb4ce5278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3628957" name="019edffb-03e9-7a09-8f2f-3faac0d134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59336" name="019edffb-03e9-7a09-8f2f-3faac0d1340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6299874" name="019edffb-1bcd-7971-b973-a079d93200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058515" name="019edffb-1bcd-7971-b973-a079d932001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032840" name="019edff9-4881-7f53-98d6-c6b6e6222d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763554" name="019edff9-4881-7f53-98d6-c6b6e6222d0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619229" name="019edff9-5d74-7641-9006-a994a787f1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007384" name="019edff9-5d74-7641-9006-a994a787f1f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687735" name="019edffe-c86c-7297-a093-ff4e2e564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80781" name="019edffe-c86c-7297-a093-ff4e2e564b7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190760" name="019edffe-e89a-7acf-b66a-b02221799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191645" name="019edffe-e89a-7acf-b66a-b0222179928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313571" name="019ee000-82b1-7838-ae8e-09c2071252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903015" name="019ee000-82b1-7838-ae8e-09c2071252b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462052" name="019ee000-b563-7ed0-b650-37da818ec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999599" name="019ee000-b563-7ed0-b650-37da818ec38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437923" name="019ee003-5edb-75ed-9efb-02f8e87bf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068131" name="019ee003-5edb-75ed-9efb-02f8e87bf86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3560714" name="019ee003-9b8d-7677-b551-a4402646c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046245" name="019ee003-9b8d-7677-b551-a4402646cbd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 Hertistrasse 15, Davos </w:t>
          </w:r>
        </w:p>
        <w:p>
          <w:pPr>
            <w:spacing w:before="0" w:after="0"/>
          </w:pPr>
          <w:r>
            <w:t>1000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