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Blumenweg 1, 8956 Killwangen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9657597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145693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