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Luftschutzkeller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9808958" name="019ed9ad-db84-7db4-96cd-66d9d6b099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9229392" name="019ed9ad-db84-7db4-96cd-66d9d6b099c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8613626" name="019ed9ae-1575-7d8b-835f-426f9d1fb7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133040" name="019ed9ae-1575-7d8b-835f-426f9d1fb79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Luftschutzkeller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2393643" name="019ed9ae-d071-759d-ae22-1f71b2e08d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1674390" name="019ed9ae-d071-759d-ae22-1f71b2e08dd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5611467" name="019ed9af-4310-7e15-a5ad-a48eca81d9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6145426" name="019ed9af-4310-7e15-a5ad-a48eca81d983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1752985" name="019ed9b4-87d3-79f0-80cb-cf03f3db21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984640" name="019ed9b4-87d3-79f0-80cb-cf03f3db212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9297248" name="019ed9b4-c931-715a-a65c-8f6d00244a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965238" name="019ed9b4-c931-715a-a65c-8f6d00244ac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677987507" name="019ed9b9-9ae5-7c50-97d7-bda371d5985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5958362" name="019ed9b9-9ae5-7c50-97d7-bda371d5985e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1758115" name="019ed9b9-b1b7-7229-a4ec-e5a1e0165e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5067126" name="019ed9b9-b1b7-7229-a4ec-e5a1e0165e0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EG-UG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34766000" name="019ed9c4-5fd6-776e-9f7a-6c4e86f8ca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511262" name="019ed9c4-5fd6-776e-9f7a-6c4e86f8ca7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9706553" name="019ed9c4-a1bf-7d72-ab97-5b4d60f7f5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60383" name="019ed9c4-a1bf-7d72-ab97-5b4d60f7f5d7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51162228" name="019ed9d2-59b9-7202-acbb-992471dfa6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3090855" name="019ed9d2-59b9-7202-acbb-992471dfa66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9720431" name="019ed9d2-970b-71aa-a107-b7912f94ba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5143961" name="019ed9d2-970b-71aa-a107-b7912f94ba89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69961302" name="019ed9db-4537-7c6c-9a01-90fad76cd5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9969101" name="019ed9db-4537-7c6c-9a01-90fad76cd5e0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8550227" name="019ed9db-6868-76fb-8a80-1017e801145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414229" name="019ed9db-6868-76fb-8a80-1017e801145b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6029948" name="019ed9dc-32d3-7812-b66b-f6bfb9cfcd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7242657" name="019ed9dc-32d3-7812-b66b-f6bfb9cfcd46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8850144" name="019ed9dc-642b-7b2e-a4c3-805e4a269c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0534354" name="019ed9dc-642b-7b2e-a4c3-805e4a269cfe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886195683" name="019ed9e6-589b-761a-9588-4f9c68b1b2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4876422" name="019ed9e6-589b-761a-9588-4f9c68b1b2f4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7719377" name="019ed9e6-90f5-7362-b13f-cf772f26ab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700843" name="019ed9e6-90f5-7362-b13f-cf772f26abfa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38292603" name="019ed9e7-146b-71a9-bd34-8de32e9642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1081066" name="019ed9e7-146b-71a9-bd34-8de32e964251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5047190" name="019ed9e7-2d8a-7729-81da-49d330efca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5603072" name="019ed9e7-2d8a-7729-81da-49d330efcac4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EG-OG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21441903" name="019ed9ea-20a3-7bff-8b17-4849caf8bf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8422112" name="019ed9ea-20a3-7bff-8b17-4849caf8bf0e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5365476" name="019ed9ea-4645-78a9-885b-1cc4a62710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6364768" name="019ed9ea-4645-78a9-885b-1cc4a627106d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12386946" name="019ed9ec-e460-7169-9847-eaead96f0d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8673500" name="019ed9ec-e460-7169-9847-eaead96f0dcf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6426983" name="019ed9ed-1495-78f7-b9a8-1f53f8a9d5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697360" name="019ed9ed-1495-78f7-b9a8-1f53f8a9d52f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53215381" name="019ed9fd-0552-763e-867c-4afdba86e0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3562250" name="019ed9fd-0552-763e-867c-4afdba86e06c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26974227" name="019ed9fd-2b32-7b0b-9b0f-9e9a14f36b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9001402" name="019ed9fd-2b32-7b0b-9b0f-9e9a14f36b66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Blumenweg 1, 8956 Killwangen</w:t>
          </w:r>
        </w:p>
        <w:p>
          <w:pPr>
            <w:spacing w:before="0" w:after="0"/>
          </w:pPr>
          <w:r>
            <w:t>DN 999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footer.xml" Type="http://schemas.openxmlformats.org/officeDocument/2006/relationships/footer" Id="rId3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