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Eigi 6, 8932 Mettmenstetten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903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339463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922956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