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Eigi 6, 8932 Mettmenstetten </w:t>
          </w:r>
        </w:p>
        <w:p>
          <w:pPr>
            <w:spacing w:before="0" w:after="0"/>
          </w:pPr>
          <w:r>
            <w:t>DN 903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