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4214996" name="019eda54-22aa-7d9d-8fac-0e1247b03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464038" name="019eda54-22aa-7d9d-8fac-0e1247b03c8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7198334" name="019eda54-4558-7021-9a75-0728066a6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126703" name="019eda54-4558-7021-9a75-0728066a6a4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50711604" name="019eda55-1c91-7d8a-8ff7-61be4fdea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699014" name="019eda55-1c91-7d8a-8ff7-61be4fdea05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140754807" name="019eda55-4dce-7979-b12d-b05d2b615e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75884" name="019eda55-4dce-7979-b12d-b05d2b615e6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49298197" name="019eda56-4d66-7fc3-8519-d0ef7e2d7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586620" name="019eda56-4d66-7fc3-8519-d0ef7e2d713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4918654" name="019eda56-764b-7d34-b828-a798427da4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307878" name="019eda56-764b-7d34-b828-a798427da4a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13191049" name="019eda57-7a1f-7136-b29b-f5801018ab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799641" name="019eda57-7a1f-7136-b29b-f5801018abf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4663972" name="019eda57-a67f-7c7f-9005-9833ffb6e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160910" name="019eda57-a67f-7c7f-9005-9833ffb6e3d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51657540" name="019eda58-b0a8-7097-ac01-47f001dc5e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170486" name="019eda58-b0a8-7097-ac01-47f001dc5e2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9356603" name="019eda59-00d7-7a1a-a07a-394ca5d022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434548" name="019eda59-00d7-7a1a-a07a-394ca5d022f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9793951" name="019eda59-ee55-7203-988f-63eedd4b2e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205328" name="019eda59-ee55-7203-988f-63eedd4b2ee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6660642" name="019eda5a-0be9-7d65-a2ff-2f6bb18652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487220" name="019eda5a-0be9-7d65-a2ff-2f6bb186523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30512569" name="019eda63-f369-7683-aad1-c2c2b124c9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305982" name="019eda63-f369-7683-aad1-c2c2b124c92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7780927" name="019eda64-d397-7d8d-a9aa-11051c165a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988799" name="019eda64-d397-7d8d-a9aa-11051c165aa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98080696" name="019eda65-d74b-787b-9770-38e634c3c6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221451" name="019eda65-d74b-787b-9770-38e634c3c6a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39935372" name="019eda66-0b06-71e2-a02b-2bd3d25166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359109" name="019eda66-0b06-71e2-a02b-2bd3d251663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46828333" name="019eda67-c628-77db-ae28-3d78627c79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447476" name="019eda67-c628-77db-ae28-3d78627c796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6034504" name="019eda68-4f92-7d94-9199-5055d2b44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775292" name="019eda68-4f92-7d94-9199-5055d2b44aa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55074454" name="019eda69-84f4-7586-94e4-bd34d57076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112383" name="019eda69-84f4-7586-94e4-bd34d57076d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3078733" name="019eda69-a9d6-7a81-9fec-c1b636d0d9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667472" name="019eda69-a9d6-7a81-9fec-c1b636d0d99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6405885" name="019eda73-81c1-7747-8b51-6bef6b9fdc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374709" name="019eda73-81c1-7747-8b51-6bef6b9fdc7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3987201" name="019eda73-b5df-72df-82b8-87f3356467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17767" name="019eda73-b5df-72df-82b8-87f3356467c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10762941" name="019eda75-7651-7c29-9a48-68e1307d03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23423" name="019eda75-7651-7c29-9a48-68e1307d03f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1175910" name="019eda75-9d5a-73a9-ac3c-0abcdacb45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685072" name="019eda75-9d5a-73a9-ac3c-0abcdacb45a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0839652" name="019eda77-b94c-75ba-ac34-ca4a0f6510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07737" name="019eda77-b94c-75ba-ac34-ca4a0f6510d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17350605" name="019eda77-db14-7e19-b4eb-4f6f718e2d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513735" name="019eda77-db14-7e19-b4eb-4f6f718e2de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56054452" name="019eda7a-fc44-73b5-9e75-4f17a38b1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951925" name="019eda7a-fc44-73b5-9e75-4f17a38b19d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0051112" name="019eda7b-2718-77ab-991d-11f299c19b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501735" name="019eda7b-2718-77ab-991d-11f299c19be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2750532" name="019eda7b-dfd1-7481-b423-a37e891e43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369646" name="019eda7b-dfd1-7481-b423-a37e891e43f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6422908" name="019eda7c-16d4-74ee-a3b0-ebdb445eeb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782509" name="019eda7c-16d4-74ee-a3b0-ebdb445eeb4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95299652" name="019eda7f-41ed-7b73-a29c-d86a0a2df4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617063" name="019eda7f-41ed-7b73-a29c-d86a0a2df4a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56639221" name="019eda7f-a5c4-70ee-8211-26302a04c4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978468" name="019eda7f-a5c4-70ee-8211-26302a04c4c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Räucherofen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5606366" name="019eda83-8acf-7aa6-9398-167a54ae79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813248" name="019eda83-8acf-7aa6-9398-167a54ae793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271891" name="019eda83-c02b-73a0-bc8b-ae2fe8216e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009587" name="019eda83-c02b-73a0-bc8b-ae2fe8216ec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66242231" name="019eda8e-3be6-7036-9736-dc66d989d3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733364" name="019eda8e-3be6-7036-9736-dc66d989d34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4374275" name="019eda8e-5575-7883-99ce-3beb320167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26399" name="019eda8e-5575-7883-99ce-3beb320167e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219298324" name="019eda8e-fe29-727d-b6bd-d76be99875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351826" name="019eda8e-fe29-727d-b6bd-d76be99875a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091272" name="019eda8f-2aa9-7019-8c09-1480713424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498302" name="019eda8f-2aa9-7019-8c09-14807134241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Eigi 6, 8932 Mettmenstetten </w:t>
          </w:r>
        </w:p>
        <w:p>
          <w:pPr>
            <w:spacing w:before="0" w:after="0"/>
          </w:pPr>
          <w:r>
            <w:t>DN 903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