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Felsenstrasse 32, 4600 Olten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953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1566237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9762014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