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gelblichen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6481156" name="019edb19-10a5-77cc-847d-44bce74629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641232" name="019edb19-10a5-77cc-847d-44bce74629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3157526" name="019edb19-3421-7cb7-a8d4-63e03d1fde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822685" name="019edb19-3421-7cb7-a8d4-63e03d1fdef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01898041" name="019edb1a-87c7-77e4-a310-1bcf92908c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252221" name="019edb1a-87c7-77e4-a310-1bcf92908c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6704353" name="019edb1a-af85-72a9-ac89-c6ad77d05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353668" name="019edb1a-af85-72a9-ac89-c6ad77d0584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3805214" name="019edb1b-8842-782c-be71-ced6c2bc4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477520" name="019edb1b-8842-782c-be71-ced6c2bc40c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6382108" name="019edb1b-c53e-7382-ba66-b6cede718e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655778" name="019edb1b-c53e-7382-ba66-b6cede718ef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221755" name="019edb22-2da5-79d1-b54a-777a79bd7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487172" name="019edb22-2da5-79d1-b54a-777a79bd743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9925604" name="019edb22-4438-7b4b-abc2-6e5e9b90a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045778" name="019edb22-4438-7b4b-abc2-6e5e9b90a2e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00691319" name="019edb36-58b2-7c55-9026-ff31b50d8c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417401" name="019edb36-58b2-7c55-9026-ff31b50d8c8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319051" name="019edb36-9774-7cdc-a6db-2452952dc1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549190" name="019edb36-9774-7cdc-a6db-2452952dc19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9349960" name="019edb37-ca0e-71b4-b75c-f77aa8e212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659524" name="019edb37-ca0e-71b4-b75c-f77aa8e2125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7769175" name="019edb37-fa8b-7598-8991-e66bebb47b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096738" name="019edb37-fa8b-7598-8991-e66bebb47ba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Gang/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2558594" name="019edb39-13c0-7785-8d0d-f50acf3794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702096" name="019edb39-13c0-7785-8d0d-f50acf3794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8557860" name="019edb39-3ef3-7872-9628-f98c8a4ac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571576" name="019edb39-3ef3-7872-9628-f98c8a4ac2d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5929937" name="019edb3a-0b59-7a50-95dc-905d76bb2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114479" name="019edb3a-0b59-7a50-95dc-905d76bb26f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5492516" name="019edb3a-43d5-7f21-9b31-478aa1fd7d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903388" name="019edb3a-43d5-7f21-9b31-478aa1fd7d2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gelblichen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46461378" name="019edb3c-9fad-7594-99e2-46012a878f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081793" name="019edb3c-9fad-7594-99e2-46012a878fe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0845575" name="019edb3c-b9e9-7054-be4e-0b827c0b7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418084" name="019edb3c-b9e9-7054-be4e-0b827c0b753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06556539" name="019edb40-a3aa-7fe2-ba91-a7a1741d17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286719" name="019edb40-a3aa-7fe2-ba91-a7a1741d17c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1988278" name="019edb40-bdda-756d-9509-305a021470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492798" name="019edb40-bdda-756d-9509-305a0214709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0531339" name="019edb44-adab-7989-8368-a6bc1fd51a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810149" name="019edb44-adab-7989-8368-a6bc1fd51a4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615544" name="019edb44-d29d-7f05-9a4b-24fa01c34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199982" name="019edb44-d29d-7f05-9a4b-24fa01c34fb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8495836" name="019edb46-4801-755d-ad41-6b42df524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640186" name="019edb46-4801-755d-ad41-6b42df52444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8911800" name="019edb46-6976-7c6e-9bc1-09c8f3db7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294114" name="019edb46-6976-7c6e-9bc1-09c8f3db766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Geschoss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gelblichen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644485" name="019edb47-ee6c-70d6-b932-1af1a51ca4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981373" name="019edb47-ee6c-70d6-b932-1af1a51ca40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09675102" name="019edb48-306f-7c94-a917-9cf0305f8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014323" name="019edb48-306f-7c94-a917-9cf0305f8b9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76732604" name="019edb4e-dd20-7001-a183-8c3bfd2226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758381" name="019edb4e-dd20-7001-a183-8c3bfd2226b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34063193" name="019edb4f-12f6-7529-a152-ebaac740b9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128506" name="019edb4f-12f6-7529-a152-ebaac740b90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7837609" name="019edb50-2540-7b01-bf5e-7b5816ba8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074293" name="019edb50-2540-7b01-bf5e-7b5816ba882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4736190" name="019edb50-4c2a-74b0-99b2-6da491981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821709" name="019edb50-4c2a-74b0-99b2-6da491981f5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1177045" name="019edb57-469b-7558-ade8-8ec3564313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200307" name="019edb57-469b-7558-ade8-8ec35643135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5153418" name="019edb57-6abd-7a31-9235-c5675e5bad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974869" name="019edb57-6abd-7a31-9235-c5675e5bad3d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02796929" name="019edb58-0df6-718a-b0e5-559a641e2a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305508" name="019edb58-0df6-718a-b0e5-559a641e2ac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4690819" name="019edb58-33ba-7010-babc-8852844735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788749" name="019edb58-33ba-7010-babc-88528447350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Wand/Decke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9198099" name="019edb58-e7cb-7ef3-9dcc-3f7e30a6a2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164333" name="019edb58-e7cb-7ef3-9dcc-3f7e30a6a2e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4751037" name="019edb59-2055-75e1-b5d5-8ebb106963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5241" name="019edb59-2055-75e1-b5d5-8ebb106963b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099692" name="019edb5b-d311-73de-8a61-854b73b470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34760" name="019edb5b-d311-73de-8a61-854b73b470c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600057" name="019edb5c-0392-77bc-986e-d2f2a6dbc5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145793" name="019edb5c-0392-77bc-986e-d2f2a6dbc58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43422037" name="019edb5c-d07c-7613-b584-e76be42d72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49449" name="019edb5c-d07c-7613-b584-e76be42d720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674408" name="019edb5c-edfd-77c9-bcf5-6629203498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917960" name="019edb5c-edfd-77c9-bcf5-66292034982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44741911" name="019edb61-a551-7d1b-aa8c-5cbcf4231b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906828" name="019edb61-a551-7d1b-aa8c-5cbcf4231bb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5444557" name="019edb61-ced3-7b58-9ed2-8ddce76718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425773" name="019edb61-ced3-7b58-9ed2-8ddce767186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4350121" name="019edb62-78e5-722f-a902-dcf0f962b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362238" name="019edb62-78e5-722f-a902-dcf0f962b0e4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8655488" name="019edb62-a0c9-74c3-8a78-f75d8e812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525053" name="019edb62-a0c9-74c3-8a78-f75d8e81249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8453636" name="019edb66-eeb0-71ee-b66f-eeffdbe77d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837892" name="019edb66-eeb0-71ee-b66f-eeffdbe77d7b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0129230" name="019edb67-15f4-76c4-b612-90d605a53d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652115" name="019edb67-15f4-76c4-b612-90d605a53d4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58011155" name="019edb67-bb13-7daf-bc36-23f1e1755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784843" name="019edb67-bb13-7daf-bc36-23f1e175543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332862" name="019edb67-ef70-7f96-b13c-f29ce3b41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216814" name="019edb67-ef70-7f96-b13c-f29ce3b413d2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4333638" name="019edb6d-6ac5-7baf-b317-484850fbbb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673773" name="019edb6d-6ac5-7baf-b317-484850fbbb2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855279" name="019edb6d-821e-7621-91c6-8a23c4406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221165" name="019edb6d-821e-7621-91c6-8a23c4406481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03547846" name="019edb6e-3c70-731c-9ce2-0a0d4222d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848829" name="019edb6e-3c70-731c-9ce2-0a0d4222d3dc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8028637" name="019edb6e-6726-7b2e-bc58-fb127a2911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859753" name="019edb6e-6726-7b2e-bc58-fb127a291154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0495555" name="019edb70-9317-703c-ae40-e595ace037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997807" name="019edb70-9317-703c-ae40-e595ace03725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5475074" name="019edb70-d3c3-7e6d-867d-ef73e3dc1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127279" name="019edb70-d3c3-7e6d-867d-ef73e3dc1a5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469160" name="019edb7e-db0b-7894-8f32-55d66b583d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893031" name="019edb7e-db0b-7894-8f32-55d66b583de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9046041" name="019edb7e-fd7f-792b-98d7-08516ff2e9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890137" name="019edb7e-fd7f-792b-98d7-08516ff2e92f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Felsenstrasse 32, 4600 Olten</w:t>
          </w:r>
        </w:p>
        <w:p>
          <w:pPr>
            <w:spacing w:before="0" w:after="0"/>
          </w:pPr>
          <w:r>
            <w:t>DN 953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footer.xml" Type="http://schemas.openxmlformats.org/officeDocument/2006/relationships/footer" Id="rId6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