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Elggerstrasse 3, Schlatt</w:t>
          </w:r>
        </w:p>
        <w:p>
          <w:pPr>
            <w:spacing w:before="0" w:after="0"/>
          </w:pPr>
          <w:r>
            <w:t>99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