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Elggerstrasse 3, Schlatt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995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63058533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5514036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