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/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944892" name="019ed460-2c0c-779e-b3f4-debaa6e2dc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4147726" name="019ed460-2c0c-779e-b3f4-debaa6e2dce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25155821" name="019ed460-425e-7fbc-b76a-a0ea871428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383110" name="019ed460-425e-7fbc-b76a-a0ea871428d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Elggerstrasse 3, Schlatt</w:t>
          </w:r>
        </w:p>
        <w:p>
          <w:pPr>
            <w:spacing w:before="0" w:after="0"/>
          </w:pPr>
          <w:r>
            <w:t>995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