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 Bad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Floorflex mit bituminösem 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8505824" name="019ecf31-0fe0-764e-95b0-e82874e50fc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7470937" name="019ecf31-0fe0-764e-95b0-e82874e50fc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22843406" name="019ecf31-9761-7627-ba5b-6893220b5f6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9023463" name="019ecf31-9761-7627-ba5b-6893220b5f6b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 Bad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19334507" name="019ecf39-e83c-784a-8bfd-47914ed2d63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0439922" name="019ecf39-e83c-784a-8bfd-47914ed2d63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3837973" name="019ecf3a-1902-780a-834c-5d246283069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6710279" name="019ecf3a-1902-780a-834c-5d246283069c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 Bad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48533134" name="019ecf3b-8cea-79cf-8953-7e113fb7a00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863856" name="019ecf3b-8cea-79cf-8953-7e113fb7a005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27613313" name="019ecf3b-a153-7990-95a6-d17f1b782b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1861922" name="019ecf3b-a153-7990-95a6-d17f1b782b38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 Bad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24992489" name="019ecf3d-76cd-7532-a2de-4f9e31d216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5875407" name="019ecf3d-76cd-7532-a2de-4f9e31d216e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39590730" name="019ecf3d-88df-78ed-aa90-66f0ef38f1b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814892" name="019ecf3d-88df-78ed-aa90-66f0ef38f1bb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93235025" name="019ecf40-5333-75c1-8dd0-b95ba527084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1641397" name="019ecf40-5333-75c1-8dd0-b95ba5270845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38793810" name="019ecf40-6892-7535-a459-21b82b158c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6265175" name="019ecf40-6892-7535-a459-21b82b158c93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62527547" name="019ecf41-76fc-7b89-96c7-70ffb168fa1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1539325" name="019ecf41-76fc-7b89-96c7-70ffb168fa18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33024673" name="019ecf42-1582-73e8-a0a0-d12a4e6cb7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023914" name="019ecf42-1582-73e8-a0a0-d12a4e6cb712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alter Bodenbelag inkl. 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91615955" name="019ecf4b-99a3-70de-af40-f4d0d33ac83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6809696" name="019ecf4b-99a3-70de-af40-f4d0d33ac83c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77379019" name="019ecf4b-b400-7050-9369-ae5b237f01e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3115067" name="019ecf4b-b400-7050-9369-ae5b237f01e1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 Bad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21577004" name="019ecf4c-ea45-719c-ae28-c0d8a250729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3049792" name="019ecf4c-ea45-719c-ae28-c0d8a2507299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53971566" name="019ecf4d-04a0-758d-97d0-2392cd30cf0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3769737" name="019ecf4d-04a0-758d-97d0-2392cd30cf07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 Balkon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Anschlagkitt </w:t>
            </w:r>
          </w:p>
          <w:p>
            <w:pPr>
              <w:spacing w:before="0" w:after="0"/>
            </w:pPr>
            <w:r>
              <w:t>Fensterrahmen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38645906" name="019ecf4f-8c4e-7525-ab26-81a0249a42f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8023952" name="019ecf4f-8c4e-7525-ab26-81a0249a42f2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92045272" name="019ecf4f-be47-7a9d-9357-834abad0c85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2506232" name="019ecf4f-be47-7a9d-9357-834abad0c850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83276028" name="019ecf51-4414-7567-98b7-482808e1b83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0904802" name="019ecf51-4414-7567-98b7-482808e1b83a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55001797" name="019ecf51-64d5-7100-850a-d593b8838d7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2909929" name="019ecf51-64d5-7100-850a-d593b8838d7c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1913630" name="019ecf51-b16d-7905-a306-aedc521289e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3372046" name="019ecf51-b16d-7905-a306-aedc521289e9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49061" name="019ecf51-ca6e-7879-a4a8-5f6af63678d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6045302" name="019ecf51-ca6e-7879-a4a8-5f6af63678de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32309402" name="019ecf52-ccb4-79ca-bb6d-3bb24e3c774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3706492" name="019ecf52-ccb4-79ca-bb6d-3bb24e3c7748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29271228" name="019ecf52-eeaa-7459-a202-841dd594d0e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8534343" name="019ecf52-eeaa-7459-a202-841dd594d0e3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88074198" name="019ecf53-4a96-700c-8eec-6a03382b4d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6266767" name="019ecf53-4a96-700c-8eec-6a03382b4dd2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11038468" name="019ecf53-7434-7843-8671-a64d22e36ff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1448212" name="019ecf53-7434-7843-8671-a64d22e36ff3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5 Bad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86542313" name="019ecf55-50ef-70fe-add3-c9abe56d31e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3889582" name="019ecf55-50ef-70fe-add3-c9abe56d31eb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90752941" name="019ecf55-8171-73f7-adc9-811deb8c19c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9088567" name="019ecf55-8171-73f7-adc9-811deb8c19c7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5 Bad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10552878" name="019ecf58-1b69-7d43-bf64-aaf2dfde5c5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1774704" name="019ecf58-1b69-7d43-bf64-aaf2dfde5c5e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53864548" name="019ecf58-4b2b-779f-891d-c444f420074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2151660" name="019ecf58-4b2b-779f-891d-c444f4200743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5 Bad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20756219" name="019ecf59-bf9b-7fc9-bc00-c1fd31e7b55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7332452" name="019ecf59-bf9b-7fc9-bc00-c1fd31e7b555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36958065" name="019ecf59-d582-756a-a08d-9bd9c41c762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108585" name="019ecf59-d582-756a-a08d-9bd9c41c7622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5 Bad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75397612" name="019ecf5a-bedf-74b5-8979-fc2e3bb052c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6055546" name="019ecf5a-bedf-74b5-8979-fc2e3bb052c5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1894362" name="019ecf5a-e101-70e2-9e9d-0e537dab382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3794836" name="019ecf5a-e101-70e2-9e9d-0e537dab3828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5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(elastische) Bodenbeläge inkl. 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94408536" name="019ecf5d-4046-7058-8f65-37b425fa0a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3099281" name="019ecf5d-4046-7058-8f65-37b425fa0a8a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64175781" name="019ecf5d-6b69-7e70-9c87-4a4c341a55c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0150693" name="019ecf5d-6b69-7e70-9c87-4a4c341a55ca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5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66215910" name="019ecf5e-6b28-7182-ab81-1fead1b660a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4628765" name="019ecf5e-6b28-7182-ab81-1fead1b660a3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74009019" name="019ecf5e-8606-79ac-a4cd-aca0b2e2ac4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9161946" name="019ecf5e-8606-79ac-a4cd-aca0b2e2ac49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5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33003320" name="019ecf5f-9246-7552-9f73-c2c7ec7c6db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0130932" name="019ecf5f-9246-7552-9f73-c2c7ec7c6dbf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0720744" name="019ecf5f-b6d4-70b2-abab-ff3ade6ba40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472017" name="019ecf5f-b6d4-70b2-abab-ff3ade6ba401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 Bad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26067396" name="019ecf67-96c9-7263-bbdc-b3e56a270b1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5739446" name="019ecf67-96c9-7263-bbdc-b3e56a270b10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11648639" name="019ecf67-b59e-7a85-b667-0d2e4efa03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5790341" name="019ecf67-b59e-7a85-b667-0d2e4efa0312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 Bad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20532164" name="019ecf68-3d59-7488-bec6-d87c7039f89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442327" name="019ecf68-3d59-7488-bec6-d87c7039f890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16136475" name="019ecf68-537a-7e5c-812b-aecc157404e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904231" name="019ecf68-537a-7e5c-812b-aecc157404ea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7 Küche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92182852" name="019ecf6d-b7fe-7cc4-b76a-6884bf12a22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8034123" name="019ecf6d-b7fe-7cc4-b76a-6884bf12a222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22158336" name="019ecf6d-cbbe-7861-86ad-f56df0ea8f0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8624920" name="019ecf6d-cbbe-7861-86ad-f56df0ea8f0b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7 Küche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56650841" name="019ecf6d-fda1-7cd1-bb0e-8b629956ae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3522124" name="019ecf6d-fda1-7cd1-bb0e-8b629956ae8a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66120351" name="019ecf6e-2319-7e87-b6b3-4e3b368b2e1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102913" name="019ecf6e-2319-7e87-b6b3-4e3b368b2e10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7 Küche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3442544" name="019ecf6d-6730-7947-b51a-399be16a6a3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5084235" name="019ecf6d-6730-7947-b51a-399be16a6a3c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16823608" name="019ecf6d-781a-7bc9-8ec8-070fb979f13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9227536" name="019ecf6d-781a-7bc9-8ec8-070fb979f136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7 Bad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14608580" name="019ecf77-443a-7926-98cd-59c6769b9ee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815537" name="019ecf77-443a-7926-98cd-59c6769b9eed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92701594" name="019ecf77-6644-7792-b9e6-14ca2260bfc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1879887" name="019ecf77-6644-7792-b9e6-14ca2260bfc2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7 Bad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567785" name="019ecf7d-57dd-71d7-8b76-581517e4b86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3959376" name="019ecf7d-57dd-71d7-8b76-581517e4b864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53873670" name="019ecf7d-6ee2-7599-a4de-2fbd5a98aa5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1660578" name="019ecf7d-6ee2-7599-a4de-2fbd5a98aa51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7 Bad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95913094" name="019ecf7d-d44f-7cea-a2f8-199f4ffd31c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6943403" name="019ecf7d-d44f-7cea-a2f8-199f4ffd31c1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74012978" name="019ecf7d-ed31-7c73-9114-1a615d3dd17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7958173" name="019ecf7d-ed31-7c73-9114-1a615d3dd17b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7 Bad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8357408" name="019ecf7e-4fa1-7ea4-bb67-d295d1be92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6380126" name="019ecf7e-4fa1-7ea4-bb67-d295d1be9298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403049" name="019ecf7e-6cd2-74de-918e-a4e42a3cd3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1198208" name="019ecf7e-6cd2-74de-918e-a4e42a3cd312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Fassadenputz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9708688" name="019ecf7f-c09c-7188-977a-5c0e20a2f4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9104107" name="019ecf7f-c09c-7188-977a-5c0e20a2f442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18761935" name="019ecf80-16b1-7d71-b159-5c93e91c20c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0815312" name="019ecf80-16b1-7d71-b159-5c93e91c20c2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Fassadenputz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29278103" name="019ecf80-fb41-79e8-a9f6-d8ebad763d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2337571" name="019ecf80-fb41-79e8-a9f6-d8ebad763d3e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46813378" name="019ecf81-10ba-7fb4-b186-8a06105c2ad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3449235" name="019ecf81-10ba-7fb4-b186-8a06105c2ad5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Balkone und Fenster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Fensterkitt </w:t>
            </w:r>
          </w:p>
          <w:p>
            <w:pPr>
              <w:spacing w:before="0" w:after="0"/>
            </w:pPr>
            <w:r>
              <w:t>Flügel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93996040" name="019ecf81-6d13-7ee9-88e2-8a4949d35ee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6642286" name="019ecf81-6d13-7ee9-88e2-8a4949d35eed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60039773" name="019ecf81-86d6-7bb7-9365-dbfffe0ecba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4001703" name="019ecf81-86d6-7bb7-9365-dbfffe0ecbae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32672803" name="019ecf83-ccd3-7aee-b818-7cfc05e2bdd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2813367" name="019ecf83-ccd3-7aee-b818-7cfc05e2bdd9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85525014" name="019ecf83-e606-75ac-80cc-5576e6f539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8991039" name="019ecf83-e606-75ac-80cc-5576e6f53938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09190786" name="019ecf8a-f607-711b-bc3c-5c351bb38e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7745014" name="019ecf8a-f607-711b-bc3c-5c351bb38e5d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62551687" name="019ecf8b-102e-72ff-8304-d258b844763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4571899" name="019ecf8b-102e-72ff-8304-d258b844763b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Balkone</w:t>
            </w:r>
          </w:p>
          <w:p>
            <w:pPr>
              <w:spacing w:before="0" w:after="0"/>
            </w:pPr>
            <w:r>
              <w:t>1.OG-DG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spezielle Anstrich-, Beschichtungsstoffe</w:t>
            </w:r>
          </w:p>
          <w:p>
            <w:pPr>
              <w:spacing w:before="0" w:after="0"/>
            </w:pPr>
            <w:r>
              <w:t>Betonbrüstungen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21268269" name="019ecf8b-efc4-7b8e-97b8-3cb0a51310b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6480475" name="019ecf8b-efc4-7b8e-97b8-3cb0a51310bc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37188426" name="019ecf8c-428c-709d-bef4-bbaa5202c08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3911075" name="019ecf8c-428c-709d-bef4-bbaa5202c08e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Floorflex mit bituminösem 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60730440" name="019ecf98-98ad-74d5-a985-439770c139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0953748" name="019ecf98-98ad-74d5-a985-439770c1394d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29286909" name="019ecf98-c03b-7468-98ea-ec9798fee79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2723457" name="019ecf98-c03b-7468-98ea-ec9798fee795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48548588" name="019ecf9a-361f-707a-8b2f-f87566447fb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4652603" name="019ecf9a-361f-707a-8b2f-f87566447fbb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35477861" name="019ecf9a-5f26-702c-a026-8ca7adbfda2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9504344" name="019ecf9a-5f26-702c-a026-8ca7adbfda2d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82378258" name="019ecf9a-e0b8-7907-8be7-01eec160d46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7947871" name="019ecf9a-e0b8-7907-8be7-01eec160d46e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93829806" name="019ecf9a-f8f9-76e9-a10f-0e641af7ebb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5012484" name="019ecf9a-f8f9-76e9-a10f-0e641af7ebb1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33614251" name="019ecf9b-e526-7137-b26e-33d9f7b016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1827118" name="019ecf9b-e526-7137-b26e-33d9f7b01671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98407888" name="019ecf9b-fb96-72c2-92df-fe3e5b2663b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8898735" name="019ecf9b-fb96-72c2-92df-fe3e5b2663bc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55015374" name="019ecf9d-7ecb-7a06-a6de-bb2a99e2286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9882300" name="019ecf9d-7ecb-7a06-a6de-bb2a99e22861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59572494" name="019ecf9d-8fdb-7dee-bcdc-666e4bcb538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5158445" name="019ecf9d-8fdb-7dee-bcdc-666e4bcb5381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77602569" name="019ecf9d-e6db-74a2-9d5f-9c0aad94633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0606578" name="019ecf9d-e6db-74a2-9d5f-9c0aad946337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5860120" name="019ecf9e-304c-717a-953f-0e906b9057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2320630" name="019ecf9e-304c-717a-953f-0e906b90575d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 Bad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69378776" name="019ecf9e-fcfa-734e-a57f-46b8c6c4ce1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1891093" name="019ecf9e-fcfa-734e-a57f-46b8c6c4ce1a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94838097" name="019ecf9f-1b26-7951-b62f-e5142253442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5683133" name="019ecf9f-1b26-7951-b62f-e5142253442f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 Bad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07081268" name="019ecf9f-adb1-7aca-9ccd-239d045381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3050994" name="019ecf9f-adb1-7aca-9ccd-239d04538138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81504939" name="019ecf9f-d6c3-7ba0-af8e-9bbe6eb4ff3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0318385" name="019ecf9f-d6c3-7ba0-af8e-9bbe6eb4ff30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 Bad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94053698" name="019ecfa0-7819-7850-9d18-77e72b6f9d5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1032996" name="019ecfa0-7819-7850-9d18-77e72b6f9d55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68721069" name="019ecfa0-8ba4-7f2e-8c82-2ad09f90148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5007951" name="019ecfa0-8ba4-7f2e-8c82-2ad09f90148b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 Bad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68475180" name="019ecfa0-e214-7752-aaf0-586f25e7916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1554817" name="019ecfa0-e214-7752-aaf0-586f25e79169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0165910" name="019ecfa0-f861-7add-9b45-de99928813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4781026" name="019ecfa0-f861-7add-9b45-de999288138a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 Bad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Floorflex mit bituminösem 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7912973" name="019ecfaa-629b-7dd9-b6fa-829e1155616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6147495" name="019ecfaa-629b-7dd9-b6fa-829e11556162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15642780" name="019ecfaa-8be2-748f-810c-dde80a388fb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4823833" name="019ecfaa-8be2-748f-810c-dde80a388fba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 Bad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61773062" name="019ecfaa-c855-7344-8a3f-38f24371500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5734430" name="019ecfaa-c855-7344-8a3f-38f24371500b"/>
                          <pic:cNvPicPr/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42073165" name="019ecfaa-ddf3-7b90-ad1b-922afe0cffd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1119811" name="019ecfaa-ddf3-7b90-ad1b-922afe0cffd7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 Bad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07643246" name="019ecfab-0f0e-7a09-aa98-c185771eff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3126570" name="019ecfab-0f0e-7a09-aa98-c185771eff26"/>
                          <pic:cNvPicPr/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10442775" name="019ecfab-24b0-73f7-8f1f-d4b13cf795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630441" name="019ecfab-24b0-73f7-8f1f-d4b13cf79593"/>
                          <pic:cNvPicPr/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 Bad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2830502" name="019ecfab-8b11-7dda-9ca1-07131e2b82a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4906288" name="019ecfab-8b11-7dda-9ca1-07131e2b82a4"/>
                          <pic:cNvPicPr/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51692643" name="019ecfab-9b97-7cac-8db1-67e34586218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4137735" name="019ecfab-9b97-7cac-8db1-67e345862189"/>
                          <pic:cNvPicPr/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 Bad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84015370" name="019ecfab-ca49-7b15-9031-c18134c6e69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7784514" name="019ecfab-ca49-7b15-9031-c18134c6e692"/>
                          <pic:cNvPicPr/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54199515" name="019ecfab-eea8-767a-9a7a-80556dec4ae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5554729" name="019ecfab-eea8-767a-9a7a-80556dec4aee"/>
                          <pic:cNvPicPr/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91662723" name="019ecfac-ac55-7d82-89d0-74bb1284b18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8859977" name="019ecfac-ac55-7d82-89d0-74bb1284b182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59300172" name="019ecfac-c323-7663-bb7e-2f6af5344bf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9632927" name="019ecfac-c323-7663-bb7e-2f6af5344bf3"/>
                          <pic:cNvPicPr/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58083641" name="019ecfad-1a9e-76c6-ba1f-4aed47c3ac7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2950094" name="019ecfad-1a9e-76c6-ba1f-4aed47c3ac7e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28115879" name="019ecfad-30f2-7067-bfcc-ac9a8c7fd4c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2795292" name="019ecfad-30f2-7067-bfcc-ac9a8c7fd4c4"/>
                          <pic:cNvPicPr/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Allgemein 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Fensterkitt</w:t>
            </w:r>
          </w:p>
          <w:p>
            <w:pPr>
              <w:spacing w:before="0" w:after="0"/>
            </w:pPr>
            <w:r>
              <w:t>Flügel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62054886" name="019ecfb0-5979-7ead-b57f-e144329ffd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0725733" name="019ecfb0-5979-7ead-b57f-e144329ffdd2"/>
                          <pic:cNvPicPr/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73094690" name="019ecfb0-7c08-7885-9aa1-c5b0527794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4093297" name="019ecfb0-7c08-7885-9aa1-c5b05277944f"/>
                          <pic:cNvPicPr/>
                        </pic:nvPicPr>
                        <pic:blipFill>
                          <a:blip r:embed="rId1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2 Küche 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Floorflex mit bituminösem 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5602886" name="019ecfbe-24b9-744d-adeb-c759de0af58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847606" name="019ecfbe-24b9-744d-adeb-c759de0af58e"/>
                          <pic:cNvPicPr/>
                        </pic:nvPicPr>
                        <pic:blipFill>
                          <a:blip r:embed="rId1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68941436" name="019ecfbe-38b7-731a-b68d-d5566b8712a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6341025" name="019ecfbe-38b7-731a-b68d-d5566b8712a8"/>
                          <pic:cNvPicPr/>
                        </pic:nvPicPr>
                        <pic:blipFill>
                          <a:blip r:embed="rId1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2 Küche 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55145770" name="019ecfbe-b880-76d9-971c-1a2aadcfe0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0585513" name="019ecfbe-b880-76d9-971c-1a2aadcfe0a7"/>
                          <pic:cNvPicPr/>
                        </pic:nvPicPr>
                        <pic:blipFill>
                          <a:blip r:embed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45570141" name="019ecfbe-cd20-7a5f-bd16-2fd73f090cc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2998432" name="019ecfbe-cd20-7a5f-bd16-2fd73f090cc7"/>
                          <pic:cNvPicPr/>
                        </pic:nvPicPr>
                        <pic:blipFill>
                          <a:blip r:embed="rId1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2 Küche 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25580460" name="019ecfbf-0b3f-7ef7-bee5-628b044498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8596270" name="019ecfbf-0b3f-7ef7-bee5-628b04449844"/>
                          <pic:cNvPicPr/>
                        </pic:nvPicPr>
                        <pic:blipFill>
                          <a:blip r:embed="rId1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09668059" name="019ecfbf-230f-72ce-8032-106531fa98f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9225005" name="019ecfbf-230f-72ce-8032-106531fa98fc"/>
                          <pic:cNvPicPr/>
                        </pic:nvPicPr>
                        <pic:blipFill>
                          <a:blip r:embed="rId1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2 Küche 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98752637" name="019ecfbf-56ca-7c89-8e23-27055116732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1755302" name="019ecfbf-56ca-7c89-8e23-27055116732e"/>
                          <pic:cNvPicPr/>
                        </pic:nvPicPr>
                        <pic:blipFill>
                          <a:blip r:embed="rId1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25188889" name="019ecfbf-6ac9-7596-a463-09708d90e01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7062985" name="019ecfbf-6ac9-7596-a463-09708d90e015"/>
                          <pic:cNvPicPr/>
                        </pic:nvPicPr>
                        <pic:blipFill>
                          <a:blip r:embed="rId1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2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(elastische) Bodenbeläge inkl. 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1802970" name="019ecfbf-d044-7691-88f0-febf39a176a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0668529" name="019ecfbf-d044-7691-88f0-febf39a176ad"/>
                          <pic:cNvPicPr/>
                        </pic:nvPicPr>
                        <pic:blipFill>
                          <a:blip r:embed="rId1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93070090" name="019ecfbf-eea0-7f87-9764-f4823ba5912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6939475" name="019ecfbf-eea0-7f87-9764-f4823ba59128"/>
                          <pic:cNvPicPr/>
                        </pic:nvPicPr>
                        <pic:blipFill>
                          <a:blip r:embed="rId1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2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51895709" name="019ecfc0-9583-7094-b09c-5b40d49ed5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4843797" name="019ecfc0-9583-7094-b09c-5b40d49ed5cf"/>
                          <pic:cNvPicPr/>
                        </pic:nvPicPr>
                        <pic:blipFill>
                          <a:blip r:embed="rId1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98611283" name="019ecfc0-a867-7d1e-899c-975ba6b072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0297409" name="019ecfc0-a867-7d1e-899c-975ba6b07253"/>
                          <pic:cNvPicPr/>
                        </pic:nvPicPr>
                        <pic:blipFill>
                          <a:blip r:embed="rId1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2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121392" name="019ecfc1-1b58-7c71-8748-05dc478c0fd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3028615" name="019ecfc1-1b58-7c71-8748-05dc478c0fdb"/>
                          <pic:cNvPicPr/>
                        </pic:nvPicPr>
                        <pic:blipFill>
                          <a:blip r:embed="rId1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78703" name="019ecfc1-3812-7ebd-89a2-e59b809fe94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2913661" name="019ecfc1-3812-7ebd-89a2-e59b809fe94a"/>
                          <pic:cNvPicPr/>
                        </pic:nvPicPr>
                        <pic:blipFill>
                          <a:blip r:embed="rId1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2 Bad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Floorflex mit bituminösem 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26133020" name="019ecfc3-7367-7df2-a56b-8d48596ad4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6722458" name="019ecfc3-7367-7df2-a56b-8d48596ad4af"/>
                          <pic:cNvPicPr/>
                        </pic:nvPicPr>
                        <pic:blipFill>
                          <a:blip r:embed="rId1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06142764" name="019ecfc3-989a-7829-8223-940c92dd948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7982041" name="019ecfc3-989a-7829-8223-940c92dd948c"/>
                          <pic:cNvPicPr/>
                        </pic:nvPicPr>
                        <pic:blipFill>
                          <a:blip r:embed="rId1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2 Bad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8654591" name="019ecfc4-62a6-7ad1-8de5-aa4dae98b58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259585" name="019ecfc4-62a6-7ad1-8de5-aa4dae98b588"/>
                          <pic:cNvPicPr/>
                        </pic:nvPicPr>
                        <pic:blipFill>
                          <a:blip r:embed="rId1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16992562" name="019ecfc4-7665-7b60-99fb-a9e56b22022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1573297" name="019ecfc4-7665-7b60-99fb-a9e56b22022c"/>
                          <pic:cNvPicPr/>
                        </pic:nvPicPr>
                        <pic:blipFill>
                          <a:blip r:embed="rId1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2 Bad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32649884" name="019ecfc5-2a7d-7bb4-8f75-3af34c9e19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5040386" name="019ecfc5-2a7d-7bb4-8f75-3af34c9e19af"/>
                          <pic:cNvPicPr/>
                        </pic:nvPicPr>
                        <pic:blipFill>
                          <a:blip r:embed="rId1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48270884" name="019ecfc5-4876-7acb-8d2c-b1fd7b886d4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9065628" name="019ecfc5-4876-7acb-8d2c-b1fd7b886d49"/>
                          <pic:cNvPicPr/>
                        </pic:nvPicPr>
                        <pic:blipFill>
                          <a:blip r:embed="rId1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2 Bad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9415245" name="019ecfc5-9349-7a58-9d27-c8490644b7e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2443578" name="019ecfc5-9349-7a58-9d27-c8490644b7ec"/>
                          <pic:cNvPicPr/>
                        </pic:nvPicPr>
                        <pic:blipFill>
                          <a:blip r:embed="rId1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52139455" name="019ecfc5-a610-7a77-930c-853242caef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3767118" name="019ecfc5-a610-7a77-930c-853242caef12"/>
                          <pic:cNvPicPr/>
                        </pic:nvPicPr>
                        <pic:blipFill>
                          <a:blip r:embed="rId1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2 Bad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80940563" name="019ecfc5-f0aa-7425-8066-aa2080b5b0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3457671" name="019ecfc5-f0aa-7425-8066-aa2080b5b044"/>
                          <pic:cNvPicPr/>
                        </pic:nvPicPr>
                        <pic:blipFill>
                          <a:blip r:embed="rId1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8523999" name="019ecfc6-01f9-7b8f-af24-deb533f6dc2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030221" name="019ecfc6-01f9-7b8f-af24-deb533f6dc22"/>
                          <pic:cNvPicPr/>
                        </pic:nvPicPr>
                        <pic:blipFill>
                          <a:blip r:embed="rId1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20201486" name="019ed05e-67a3-73b5-8e26-2f9550e443a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4683029" name="019ed05e-67a3-73b5-8e26-2f9550e443a3"/>
                          <pic:cNvPicPr/>
                        </pic:nvPicPr>
                        <pic:blipFill>
                          <a:blip r:embed="rId1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01957313" name="019ed05e-90d0-7c2f-8bb3-664bf197672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8411086" name="019ed05e-90d0-7c2f-8bb3-664bf197672d"/>
                          <pic:cNvPicPr/>
                        </pic:nvPicPr>
                        <pic:blipFill>
                          <a:blip r:embed="rId1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03104264" name="019ed05f-ee9f-71c6-b94c-8dc5b15730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8321800" name="019ed05f-ee9f-71c6-b94c-8dc5b1573042"/>
                          <pic:cNvPicPr/>
                        </pic:nvPicPr>
                        <pic:blipFill>
                          <a:blip r:embed="rId1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01315555" name="019ed05f-d1f7-769b-b253-8e3680a7d61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9473772" name="019ed05f-d1f7-769b-b253-8e3680a7d616"/>
                          <pic:cNvPicPr/>
                        </pic:nvPicPr>
                        <pic:blipFill>
                          <a:blip r:embed="rId1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65486379" name="019ed060-783a-7462-ac69-d63cf00abc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208643" name="019ed060-783a-7462-ac69-d63cf00abc26"/>
                          <pic:cNvPicPr/>
                        </pic:nvPicPr>
                        <pic:blipFill>
                          <a:blip r:embed="rId1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68769800" name="019ed060-958b-7161-a581-48cc639f3a5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8614660" name="019ed060-958b-7161-a581-48cc639f3a55"/>
                          <pic:cNvPicPr/>
                        </pic:nvPicPr>
                        <pic:blipFill>
                          <a:blip r:embed="rId1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6 Bad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6830163" name="019ed053-4679-7e70-908f-1108505cc24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7013203" name="019ed053-4679-7e70-908f-1108505cc247"/>
                          <pic:cNvPicPr/>
                        </pic:nvPicPr>
                        <pic:blipFill>
                          <a:blip r:embed="rId1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33854936" name="019ed053-8350-71d8-9cc1-2f51e45e0ff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6739055" name="019ed053-8350-71d8-9cc1-2f51e45e0ff2"/>
                          <pic:cNvPicPr/>
                        </pic:nvPicPr>
                        <pic:blipFill>
                          <a:blip r:embed="rId1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6 Bad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56620158" name="019ed054-c7a7-7414-a8a4-e51ac393c3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8111100" name="019ed054-c7a7-7414-a8a4-e51ac393c3d2"/>
                          <pic:cNvPicPr/>
                        </pic:nvPicPr>
                        <pic:blipFill>
                          <a:blip r:embed="rId1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7524771" name="019ed054-dd01-78c6-9973-f071a97247a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5805661" name="019ed054-dd01-78c6-9973-f071a97247a2"/>
                          <pic:cNvPicPr/>
                        </pic:nvPicPr>
                        <pic:blipFill>
                          <a:blip r:embed="rId1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6 Bad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7711968" name="019ed055-2bed-703e-bc75-36bc8c11a8b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3403869" name="019ed055-2bed-703e-bc75-36bc8c11a8b9"/>
                          <pic:cNvPicPr/>
                        </pic:nvPicPr>
                        <pic:blipFill>
                          <a:blip r:embed="rId1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17303238" name="019ed055-57b2-7498-9557-d46115ff4a9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8437642" name="019ed055-57b2-7498-9557-d46115ff4a9c"/>
                          <pic:cNvPicPr/>
                        </pic:nvPicPr>
                        <pic:blipFill>
                          <a:blip r:embed="rId1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6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(elastische) Bodenbeläge inkl. 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34544660" name="019ed055-e8cc-7df6-812f-a79eaccbe6c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3327682" name="019ed055-e8cc-7df6-812f-a79eaccbe6c1"/>
                          <pic:cNvPicPr/>
                        </pic:nvPicPr>
                        <pic:blipFill>
                          <a:blip r:embed="rId1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1034022" name="019ed056-452f-729d-b1ec-16f6acb41d2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8813984" name="019ed056-452f-729d-b1ec-16f6acb41d23"/>
                          <pic:cNvPicPr/>
                        </pic:nvPicPr>
                        <pic:blipFill>
                          <a:blip r:embed="rId1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6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09573868" name="019ed05c-214f-7c33-8e00-7fa96fcf2c7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5695494" name="019ed05c-214f-7c33-8e00-7fa96fcf2c7c"/>
                          <pic:cNvPicPr/>
                        </pic:nvPicPr>
                        <pic:blipFill>
                          <a:blip r:embed="rId1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58605017" name="019ed05c-4461-7059-b399-2161be46bba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047082" name="019ed05c-4461-7059-b399-2161be46bba6"/>
                          <pic:cNvPicPr/>
                        </pic:nvPicPr>
                        <pic:blipFill>
                          <a:blip r:embed="rId1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6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24987241" name="019ed05c-9829-7567-935b-8a2b690179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4240419" name="019ed05c-9829-7567-935b-8a2b690179e8"/>
                          <pic:cNvPicPr/>
                        </pic:nvPicPr>
                        <pic:blipFill>
                          <a:blip r:embed="rId1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54568933" name="019ed05c-b974-7a92-b22e-603d57957e8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7979439" name="019ed05c-b974-7a92-b22e-603d57957e8d"/>
                          <pic:cNvPicPr/>
                        </pic:nvPicPr>
                        <pic:blipFill>
                          <a:blip r:embed="rId1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93077062" name="019ed062-bd75-7f77-a6ca-b0a819e90d1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6395992" name="019ed062-bd75-7f77-a6ca-b0a819e90d1b"/>
                          <pic:cNvPicPr/>
                        </pic:nvPicPr>
                        <pic:blipFill>
                          <a:blip r:embed="rId1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00542496" name="019ed062-cbbf-7766-a6ad-80802e158cb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7106547" name="019ed062-cbbf-7766-a6ad-80802e158cb7"/>
                          <pic:cNvPicPr/>
                        </pic:nvPicPr>
                        <pic:blipFill>
                          <a:blip r:embed="rId1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89236399" name="019ed065-f846-7439-b075-9aafdc85ac5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8928630" name="019ed065-f846-7439-b075-9aafdc85ac51"/>
                          <pic:cNvPicPr/>
                        </pic:nvPicPr>
                        <pic:blipFill>
                          <a:blip r:embed="rId1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71432758" name="019ed066-1d20-7065-9f19-1eb330e4b8f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4568134" name="019ed066-1d20-7065-9f19-1eb330e4b8f3"/>
                          <pic:cNvPicPr/>
                        </pic:nvPicPr>
                        <pic:blipFill>
                          <a:blip r:embed="rId1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67978511" name="019ed066-9b45-73e5-a88d-c7401b392c7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6591430" name="019ed066-9b45-73e5-a88d-c7401b392c73"/>
                          <pic:cNvPicPr/>
                        </pic:nvPicPr>
                        <pic:blipFill>
                          <a:blip r:embed="rId1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9908681" name="019ed066-b58e-7d20-8f14-4c5ba91a87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4026631" name="019ed066-b58e-7d20-8f14-4c5ba91a87af"/>
                          <pic:cNvPicPr/>
                        </pic:nvPicPr>
                        <pic:blipFill>
                          <a:blip r:embed="rId1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Floorflex mit bituminösem 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17808903" name="019ed067-2974-74bc-bc74-c4fcff2706f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6772762" name="019ed067-2974-74bc-bc74-c4fcff2706fa"/>
                          <pic:cNvPicPr/>
                        </pic:nvPicPr>
                        <pic:blipFill>
                          <a:blip r:embed="rId1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62900403" name="019ed06a-b5e8-7c91-87dd-7639a6b1abf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2099385" name="019ed06a-b5e8-7c91-87dd-7639a6b1abfc"/>
                          <pic:cNvPicPr/>
                        </pic:nvPicPr>
                        <pic:blipFill>
                          <a:blip r:embed="rId1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00414842" name="019ed06b-5d86-74a9-a47b-e5d5c45e1d4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1287663" name="019ed06b-5d86-74a9-a47b-e5d5c45e1d46"/>
                          <pic:cNvPicPr/>
                        </pic:nvPicPr>
                        <pic:blipFill>
                          <a:blip r:embed="rId1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64600423" name="019ed06b-6fcd-7c45-a32e-8c3a867bed8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4696127" name="019ed06b-6fcd-7c45-a32e-8c3a867bed88"/>
                          <pic:cNvPicPr/>
                        </pic:nvPicPr>
                        <pic:blipFill>
                          <a:blip r:embed="rId1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15128773" name="019ed06c-b6aa-73fe-b567-3ee75bffc1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1910588" name="019ed06c-b6aa-73fe-b567-3ee75bffc1f0"/>
                          <pic:cNvPicPr/>
                        </pic:nvPicPr>
                        <pic:blipFill>
                          <a:blip r:embed="rId1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35800693" name="019ed06c-d96c-742c-a2e1-ef617288dd5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7558327" name="019ed06c-d96c-742c-a2e1-ef617288dd54"/>
                          <pic:cNvPicPr/>
                        </pic:nvPicPr>
                        <pic:blipFill>
                          <a:blip r:embed="rId1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Korkdämmung</w:t>
            </w:r>
          </w:p>
          <w:p>
            <w:pPr>
              <w:spacing w:before="0" w:after="0"/>
            </w:pPr>
            <w:r>
              <w:t>Radiatorennische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95119628" name="019ed06e-1ef8-7baf-8ef1-156984dad6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1817689" name="019ed06e-1ef8-7baf-8ef1-156984dad68a"/>
                          <pic:cNvPicPr/>
                        </pic:nvPicPr>
                        <pic:blipFill>
                          <a:blip r:embed="rId1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58683436" name="019ed06e-498f-7dc8-a7e4-c5b89070e67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2687345" name="019ed06e-498f-7dc8-a7e4-c5b89070e677"/>
                          <pic:cNvPicPr/>
                        </pic:nvPicPr>
                        <pic:blipFill>
                          <a:blip r:embed="rId1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PAK: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 Bad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06404015" name="019ed070-6f14-7863-ac12-f4f1ce8c604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145743" name="019ed070-6f14-7863-ac12-f4f1ce8c604c"/>
                          <pic:cNvPicPr/>
                        </pic:nvPicPr>
                        <pic:blipFill>
                          <a:blip r:embed="rId1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96367193" name="019ed070-a427-7a8d-9063-d2f5cec6423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0522763" name="019ed070-a427-7a8d-9063-d2f5cec64235"/>
                          <pic:cNvPicPr/>
                        </pic:nvPicPr>
                        <pic:blipFill>
                          <a:blip r:embed="rId1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 Bad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63355356" name="019ed071-9f65-74ac-a222-647ab6fc4b7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1085496" name="019ed071-9f65-74ac-a222-647ab6fc4b7c"/>
                          <pic:cNvPicPr/>
                        </pic:nvPicPr>
                        <pic:blipFill>
                          <a:blip r:embed="rId1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796398" name="019ed071-bd53-74ba-bbfc-9831754e911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8764458" name="019ed071-bd53-74ba-bbfc-9831754e9117"/>
                          <pic:cNvPicPr/>
                        </pic:nvPicPr>
                        <pic:blipFill>
                          <a:blip r:embed="rId1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 Bad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(elastische) Bodenbeläge inkl. 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08013374" name="019ed072-2e84-734d-932d-abdcb15d80b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2412435" name="019ed072-2e84-734d-932d-abdcb15d80b9"/>
                          <pic:cNvPicPr/>
                        </pic:nvPicPr>
                        <pic:blipFill>
                          <a:blip r:embed="rId1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369471" name="019ed072-562f-74d2-976e-2fbab7f8433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5465687" name="019ed072-562f-74d2-976e-2fbab7f84330"/>
                          <pic:cNvPicPr/>
                        </pic:nvPicPr>
                        <pic:blipFill>
                          <a:blip r:embed="rId1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72610772" name="019ed078-427a-7772-be34-3bde5d586a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8952998" name="019ed078-427a-7772-be34-3bde5d586a13"/>
                          <pic:cNvPicPr/>
                        </pic:nvPicPr>
                        <pic:blipFill>
                          <a:blip r:embed="rId1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24759205" name="019ed078-5fd5-7eb9-8ffc-c9a0e72e3bf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8805491" name="019ed078-5fd5-7eb9-8ffc-c9a0e72e3bf6"/>
                          <pic:cNvPicPr/>
                        </pic:nvPicPr>
                        <pic:blipFill>
                          <a:blip r:embed="rId1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07743964" name="019ed07a-d264-7865-938a-6aa21e17d46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7803728" name="019ed07a-d264-7865-938a-6aa21e17d463"/>
                          <pic:cNvPicPr/>
                        </pic:nvPicPr>
                        <pic:blipFill>
                          <a:blip r:embed="rId1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13167429" name="019ed07a-e8c8-7f7e-b89a-7c4cb640265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8931288" name="019ed07a-e8c8-7f7e-b89a-7c4cb640265b"/>
                          <pic:cNvPicPr/>
                        </pic:nvPicPr>
                        <pic:blipFill>
                          <a:blip r:embed="rId1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 Bad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(elastische) Bodenbeläge inkl. 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63845357" name="019ed07b-98d3-736d-bda8-36e33a917e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263658" name="019ed07b-98d3-736d-bda8-36e33a917e56"/>
                          <pic:cNvPicPr/>
                        </pic:nvPicPr>
                        <pic:blipFill>
                          <a:blip r:embed="rId1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78466603" name="019ed07b-e5bb-752e-9ec3-49c063c21d8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8704910" name="019ed07b-e5bb-752e-9ec3-49c063c21d8e"/>
                          <pic:cNvPicPr/>
                        </pic:nvPicPr>
                        <pic:blipFill>
                          <a:blip r:embed="rId1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 Bad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54976036" name="019ed07c-b8d3-7370-956d-9483a99f88f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9916441" name="019ed07c-b8d3-7370-956d-9483a99f88f2"/>
                          <pic:cNvPicPr/>
                        </pic:nvPicPr>
                        <pic:blipFill>
                          <a:blip r:embed="rId1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79076111" name="019ed07c-cf82-74cc-8008-d9717ccff60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6244007" name="019ed07c-cf82-74cc-8008-d9717ccff606"/>
                          <pic:cNvPicPr/>
                        </pic:nvPicPr>
                        <pic:blipFill>
                          <a:blip r:embed="rId1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 Bad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56582518" name="019ed07d-3722-7598-9117-2f8c0602e7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2617396" name="019ed07d-3722-7598-9117-2f8c0602e74f"/>
                          <pic:cNvPicPr/>
                        </pic:nvPicPr>
                        <pic:blipFill>
                          <a:blip r:embed="rId1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40468218" name="019ed07d-5d1a-70ad-9077-3e8aa13e660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5278904" name="019ed07d-5d1a-70ad-9077-3e8aa13e6604"/>
                          <pic:cNvPicPr/>
                        </pic:nvPicPr>
                        <pic:blipFill>
                          <a:blip r:embed="rId1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 Bad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8360613" name="019ed07d-b6dd-752b-977c-047f47cadc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5712332" name="019ed07d-b6dd-752b-977c-047f47cadc13"/>
                          <pic:cNvPicPr/>
                        </pic:nvPicPr>
                        <pic:blipFill>
                          <a:blip r:embed="rId1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48102914" name="019ed07d-cab2-7f1e-8611-e10d62d7ccb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2909428" name="019ed07d-cab2-7f1e-8611-e10d62d7ccb3"/>
                          <pic:cNvPicPr/>
                        </pic:nvPicPr>
                        <pic:blipFill>
                          <a:blip r:embed="rId1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 Bad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56559694" name="019ed07e-2a37-7703-b18d-b845e361c70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7290460" name="019ed07e-2a37-7703-b18d-b845e361c70f"/>
                          <pic:cNvPicPr/>
                        </pic:nvPicPr>
                        <pic:blipFill>
                          <a:blip r:embed="rId1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04498481" name="019ed07e-4b42-70af-9415-92e267d016d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838566" name="019ed07e-4b42-70af-9415-92e267d016d7"/>
                          <pic:cNvPicPr/>
                        </pic:nvPicPr>
                        <pic:blipFill>
                          <a:blip r:embed="rId1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Fensterkitt </w:t>
            </w:r>
          </w:p>
          <w:p>
            <w:pPr>
              <w:spacing w:before="0" w:after="0"/>
            </w:pPr>
            <w:r>
              <w:t>Flügel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43469215" name="019ed07f-8e7c-7a9f-9ee3-c4faec9b5d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2194574" name="019ed07f-8e7c-7a9f-9ee3-c4faec9b5de2"/>
                          <pic:cNvPicPr/>
                        </pic:nvPicPr>
                        <pic:blipFill>
                          <a:blip r:embed="rId1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07568772" name="019ed07f-a25d-7346-93b2-d84242d4fb7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6876619" name="019ed07f-a25d-7346-93b2-d84242d4fb76"/>
                          <pic:cNvPicPr/>
                        </pic:nvPicPr>
                        <pic:blipFill>
                          <a:blip r:embed="rId1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Anschlagkitt </w:t>
            </w:r>
          </w:p>
          <w:p>
            <w:pPr>
              <w:spacing w:before="0" w:after="0"/>
            </w:pPr>
            <w:r>
              <w:t>Fensterrahmen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68857893" name="019ed080-2549-7c86-b2bb-930f2f60b56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9563688" name="019ed080-2549-7c86-b2bb-930f2f60b568"/>
                          <pic:cNvPicPr/>
                        </pic:nvPicPr>
                        <pic:blipFill>
                          <a:blip r:embed="rId1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20786703" name="019ed080-3fed-77f8-a880-d2c0114092e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6992777" name="019ed080-3fed-77f8-a880-d2c0114092ec"/>
                          <pic:cNvPicPr/>
                        </pic:nvPicPr>
                        <pic:blipFill>
                          <a:blip r:embed="rId1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Fassadenputz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72503619" name="019ed081-5742-71a9-8d19-973c11e17c5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0141713" name="019ed081-5742-71a9-8d19-973c11e17c52"/>
                          <pic:cNvPicPr/>
                        </pic:nvPicPr>
                        <pic:blipFill>
                          <a:blip r:embed="rId1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03282238" name="019ed081-6b80-7e9c-8667-b88f4572737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7426256" name="019ed081-6b80-7e9c-8667-b88f4572737e"/>
                          <pic:cNvPicPr/>
                        </pic:nvPicPr>
                        <pic:blipFill>
                          <a:blip r:embed="rId1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2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25737407" name="019ed085-a1af-71fb-a991-7237b510b61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1832068" name="019ed085-a1af-71fb-a991-7237b510b610"/>
                          <pic:cNvPicPr/>
                        </pic:nvPicPr>
                        <pic:blipFill>
                          <a:blip r:embed="rId1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93727286" name="019ed085-b6b1-7e4f-8ebc-bb38bfa1d84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6046668" name="019ed085-b6b1-7e4f-8ebc-bb38bfa1d84a"/>
                          <pic:cNvPicPr/>
                        </pic:nvPicPr>
                        <pic:blipFill>
                          <a:blip r:embed="rId1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2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84265206" name="019ed085-e657-741c-b3af-b8ccde54883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5012560" name="019ed085-e657-741c-b3af-b8ccde54883b"/>
                          <pic:cNvPicPr/>
                        </pic:nvPicPr>
                        <pic:blipFill>
                          <a:blip r:embed="rId1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08657753" name="019ed085-f86a-78ab-ac25-809d08120af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3254020" name="019ed085-f86a-78ab-ac25-809d08120af7"/>
                          <pic:cNvPicPr/>
                        </pic:nvPicPr>
                        <pic:blipFill>
                          <a:blip r:embed="rId1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2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96067376" name="019ed086-51de-78ee-80e7-8438c286186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8183241" name="019ed086-51de-78ee-80e7-8438c2861864"/>
                          <pic:cNvPicPr/>
                        </pic:nvPicPr>
                        <pic:blipFill>
                          <a:blip r:embed="rId1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3128297" name="019ed086-68b2-77aa-9e15-202fc0faa12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1659986" name="019ed086-68b2-77aa-9e15-202fc0faa12d"/>
                          <pic:cNvPicPr/>
                        </pic:nvPicPr>
                        <pic:blipFill>
                          <a:blip r:embed="rId1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2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24416782" name="019ed088-2c13-7c12-96c5-8f9000a7c8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6203471" name="019ed088-2c13-7c12-96c5-8f9000a7c8b5"/>
                          <pic:cNvPicPr/>
                        </pic:nvPicPr>
                        <pic:blipFill>
                          <a:blip r:embed="rId1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37678788" name="019ed088-48a1-7f7b-acf8-cda016d4037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5518463" name="019ed088-48a1-7f7b-acf8-cda016d40379"/>
                          <pic:cNvPicPr/>
                        </pic:nvPicPr>
                        <pic:blipFill>
                          <a:blip r:embed="rId1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2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3366432" name="019ed08f-9b90-7212-b241-a92977b2bc7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7392632" name="019ed08f-9b90-7212-b241-a92977b2bc7e"/>
                          <pic:cNvPicPr/>
                        </pic:nvPicPr>
                        <pic:blipFill>
                          <a:blip r:embed="rId2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44017485" name="019ed08f-b351-7460-8581-519b7dc9a9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4584058" name="019ed08f-b351-7460-8581-519b7dc9a93e"/>
                          <pic:cNvPicPr/>
                        </pic:nvPicPr>
                        <pic:blipFill>
                          <a:blip r:embed="rId2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2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3817363" name="019ed08b-8609-7bda-a3db-1ae1c83c7f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5599709" name="019ed08b-8609-7bda-a3db-1ae1c83c7f5d"/>
                          <pic:cNvPicPr/>
                        </pic:nvPicPr>
                        <pic:blipFill>
                          <a:blip r:embed="rId2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86124907" name="019ed08b-9aed-7838-a50a-d198ab20b3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228917" name="019ed08b-9aed-7838-a50a-d198ab20b3b5"/>
                          <pic:cNvPicPr/>
                        </pic:nvPicPr>
                        <pic:blipFill>
                          <a:blip r:embed="rId2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51481095" name="019ed0a0-3f17-7b3c-a0f7-2ecd4bf8a34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5689726" name="019ed0a0-3f17-7b3c-a0f7-2ecd4bf8a343"/>
                          <pic:cNvPicPr/>
                        </pic:nvPicPr>
                        <pic:blipFill>
                          <a:blip r:embed="rId2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95975083" name="019ed0a0-66bf-7551-bb33-62bca50a3ce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9042845" name="019ed0a0-66bf-7551-bb33-62bca50a3ce5"/>
                          <pic:cNvPicPr/>
                        </pic:nvPicPr>
                        <pic:blipFill>
                          <a:blip r:embed="rId2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73270911" name="019ed0a4-8877-731b-9205-3e9ba6e8a81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5711955" name="019ed0a4-8877-731b-9205-3e9ba6e8a816"/>
                          <pic:cNvPicPr/>
                        </pic:nvPicPr>
                        <pic:blipFill>
                          <a:blip r:embed="rId2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00761473" name="019ed0a4-9a2f-7005-9a60-1e7c4b08bad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4375732" name="019ed0a4-9a2f-7005-9a60-1e7c4b08badf"/>
                          <pic:cNvPicPr/>
                        </pic:nvPicPr>
                        <pic:blipFill>
                          <a:blip r:embed="rId2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1733746" name="019ed0a5-2fad-7fb0-b771-ad29206e84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7413488" name="019ed0a5-2fad-7fb0-b771-ad29206e8471"/>
                          <pic:cNvPicPr/>
                        </pic:nvPicPr>
                        <pic:blipFill>
                          <a:blip r:embed="rId2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23879340" name="019ed0a5-4bba-7972-a32e-b7bb72694f8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912524" name="019ed0a5-4bba-7972-a32e-b7bb72694f80"/>
                          <pic:cNvPicPr/>
                        </pic:nvPicPr>
                        <pic:blipFill>
                          <a:blip r:embed="rId2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 Bad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63329278" name="019ed0a5-e10d-7c7c-a0fc-002bc08433a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2933843" name="019ed0a5-e10d-7c7c-a0fc-002bc08433a1"/>
                          <pic:cNvPicPr/>
                        </pic:nvPicPr>
                        <pic:blipFill>
                          <a:blip r:embed="rId2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38341559" name="019ed0a5-f4bc-747c-9c0a-10e47c868d3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1129058" name="019ed0a5-f4bc-747c-9c0a-10e47c868d31"/>
                          <pic:cNvPicPr/>
                        </pic:nvPicPr>
                        <pic:blipFill>
                          <a:blip r:embed="rId2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 Bad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5781564" name="019ed0a6-4d17-7288-affe-9f6ae392db8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5435469" name="019ed0a6-4d17-7288-affe-9f6ae392db84"/>
                          <pic:cNvPicPr/>
                        </pic:nvPicPr>
                        <pic:blipFill>
                          <a:blip r:embed="rId2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75377307" name="019ed0a6-6465-7f5a-9eb1-96b7a2b8e4b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7245460" name="019ed0a6-6465-7f5a-9eb1-96b7a2b8e4b3"/>
                          <pic:cNvPicPr/>
                        </pic:nvPicPr>
                        <pic:blipFill>
                          <a:blip r:embed="rId2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 Bad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6750254" name="019ed0a6-c364-70fb-bbf6-0bebacad7f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916747" name="019ed0a6-c364-70fb-bbf6-0bebacad7f3e"/>
                          <pic:cNvPicPr/>
                        </pic:nvPicPr>
                        <pic:blipFill>
                          <a:blip r:embed="rId2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6992514" name="019ed0a6-d664-797e-ac21-b5a7957a066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3900608" name="019ed0a6-d664-797e-ac21-b5a7957a0660"/>
                          <pic:cNvPicPr/>
                        </pic:nvPicPr>
                        <pic:blipFill>
                          <a:blip r:embed="rId2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02875861" name="019ed0a7-6e93-73dc-afb5-95c34543f78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3783489" name="019ed0a7-6e93-73dc-afb5-95c34543f781"/>
                          <pic:cNvPicPr/>
                        </pic:nvPicPr>
                        <pic:blipFill>
                          <a:blip r:embed="rId2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49989030" name="019ed0a7-8319-7f81-bc60-e8bfb2bf815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2714811" name="019ed0a7-8319-7f81-bc60-e8bfb2bf8155"/>
                          <pic:cNvPicPr/>
                        </pic:nvPicPr>
                        <pic:blipFill>
                          <a:blip r:embed="rId2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1219168" name="019ed0a7-e213-7e03-831b-3ebe5fc1049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1525746" name="019ed0a7-e213-7e03-831b-3ebe5fc1049f"/>
                          <pic:cNvPicPr/>
                        </pic:nvPicPr>
                        <pic:blipFill>
                          <a:blip r:embed="rId2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38095192" name="019ed0a8-0515-71b3-ab6f-b382946280b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4624427" name="019ed0a8-0515-71b3-ab6f-b382946280bf"/>
                          <pic:cNvPicPr/>
                        </pic:nvPicPr>
                        <pic:blipFill>
                          <a:blip r:embed="rId2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22910846" name="019ed0a9-bf77-7211-8efe-c084fffdd8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6267742" name="019ed0a9-bf77-7211-8efe-c084fffdd844"/>
                          <pic:cNvPicPr/>
                        </pic:nvPicPr>
                        <pic:blipFill>
                          <a:blip r:embed="rId2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0321821" name="019ed0a9-d62f-733b-bef7-a7529fedc51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4676354" name="019ed0a9-d62f-733b-bef7-a7529fedc518"/>
                          <pic:cNvPicPr/>
                        </pic:nvPicPr>
                        <pic:blipFill>
                          <a:blip r:embed="rId2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48153556" name="019ed0aa-8313-7b4b-82a6-66d9fa10e11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2229640" name="019ed0aa-8313-7b4b-82a6-66d9fa10e11b"/>
                          <pic:cNvPicPr/>
                        </pic:nvPicPr>
                        <pic:blipFill>
                          <a:blip r:embed="rId2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30021107" name="019ed0aa-a486-713f-b56a-c15509e9d2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4718615" name="019ed0aa-a486-713f-b56a-c15509e9d2b5"/>
                          <pic:cNvPicPr/>
                        </pic:nvPicPr>
                        <pic:blipFill>
                          <a:blip r:embed="rId2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 Bad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14008458" name="019ed0ac-c19b-7147-9e4f-d99bedfb4d1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3008610" name="019ed0ac-c19b-7147-9e4f-d99bedfb4d10"/>
                          <pic:cNvPicPr/>
                        </pic:nvPicPr>
                        <pic:blipFill>
                          <a:blip r:embed="rId2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96596913" name="019ed0ac-f21a-75a2-947f-8064f3906a5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3317218" name="019ed0ac-f21a-75a2-947f-8064f3906a58"/>
                          <pic:cNvPicPr/>
                        </pic:nvPicPr>
                        <pic:blipFill>
                          <a:blip r:embed="rId2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17308672" name="019ed0ad-1771-7de1-b115-51aa9952e59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7749015" name="019ed0ad-1771-7de1-b115-51aa9952e59d"/>
                          <pic:cNvPicPr/>
                        </pic:nvPicPr>
                        <pic:blipFill>
                          <a:blip r:embed="rId2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28849548" name="019ed0ad-25ff-7561-a1a8-031f2fad458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5389268" name="019ed0ad-25ff-7561-a1a8-031f2fad4585"/>
                          <pic:cNvPicPr/>
                        </pic:nvPicPr>
                        <pic:blipFill>
                          <a:blip r:embed="rId2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 Bad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36317087" name="019ed0ad-4ef9-7c19-bb29-d60eac391a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7539701" name="019ed0ad-4ef9-7c19-bb29-d60eac391aa9"/>
                          <pic:cNvPicPr/>
                        </pic:nvPicPr>
                        <pic:blipFill>
                          <a:blip r:embed="rId2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41800630" name="019ed0ad-715e-77cf-bdf4-07726b13dbf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0177745" name="019ed0ad-715e-77cf-bdf4-07726b13dbf4"/>
                          <pic:cNvPicPr/>
                        </pic:nvPicPr>
                        <pic:blipFill>
                          <a:blip r:embed="rId2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 Bad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34297674" name="019ed0ad-d4fa-78b3-8824-1f2f0aa7eaf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4718326" name="019ed0ad-d4fa-78b3-8824-1f2f0aa7eaf6"/>
                          <pic:cNvPicPr/>
                        </pic:nvPicPr>
                        <pic:blipFill>
                          <a:blip r:embed="rId2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54723616" name="019ed0ad-f544-7d00-b03c-265c65eab0f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9354443" name="019ed0ad-f544-7d00-b03c-265c65eab0f7"/>
                          <pic:cNvPicPr/>
                        </pic:nvPicPr>
                        <pic:blipFill>
                          <a:blip r:embed="rId2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47924466" name="019ed0ae-13a8-7ae5-8e88-908c2c16329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5381865" name="019ed0ae-13a8-7ae5-8e88-908c2c16329d"/>
                          <pic:cNvPicPr/>
                        </pic:nvPicPr>
                        <pic:blipFill>
                          <a:blip r:embed="rId2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57508960" name="019ed0ae-2b39-78c3-a58d-4c6ec9e8c8b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7030908" name="019ed0ae-2b39-78c3-a58d-4c6ec9e8c8b9"/>
                          <pic:cNvPicPr/>
                        </pic:nvPicPr>
                        <pic:blipFill>
                          <a:blip r:embed="rId2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3 Bad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9557576" name="019ed0b6-1973-7f9e-9dd9-27e025d740f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2050370" name="019ed0b6-1973-7f9e-9dd9-27e025d740f4"/>
                          <pic:cNvPicPr/>
                        </pic:nvPicPr>
                        <pic:blipFill>
                          <a:blip r:embed="rId2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91900334" name="019ed0b6-2ad2-734b-94fb-64444a603ca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2262720" name="019ed0b6-2ad2-734b-94fb-64444a603ca3"/>
                          <pic:cNvPicPr/>
                        </pic:nvPicPr>
                        <pic:blipFill>
                          <a:blip r:embed="rId2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3 Bad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34822030" name="019ed0b7-a717-7cfb-b2e8-8d7cfe2f1b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3105018" name="019ed0b7-a717-7cfb-b2e8-8d7cfe2f1b38"/>
                          <pic:cNvPicPr/>
                        </pic:nvPicPr>
                        <pic:blipFill>
                          <a:blip r:embed="rId2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132105" name="019ed0b7-c817-727f-8dc1-bda2de579d1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97580" name="019ed0b7-c817-727f-8dc1-bda2de579d1e"/>
                          <pic:cNvPicPr/>
                        </pic:nvPicPr>
                        <pic:blipFill>
                          <a:blip r:embed="rId2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3 Bad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22695815" name="019ed0b9-a685-76ca-b239-a4f716fe2b1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0872228" name="019ed0b9-a685-76ca-b239-a4f716fe2b1b"/>
                          <pic:cNvPicPr/>
                        </pic:nvPicPr>
                        <pic:blipFill>
                          <a:blip r:embed="rId2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97079159" name="019ed0b9-bc6a-77fa-ba4c-58dd6351f14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9873551" name="019ed0b9-bc6a-77fa-ba4c-58dd6351f146"/>
                          <pic:cNvPicPr/>
                        </pic:nvPicPr>
                        <pic:blipFill>
                          <a:blip r:embed="rId2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3 Bad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8861069" name="019ed0ba-2f04-7f61-a5fa-c0590805ee4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2398222" name="019ed0ba-2f04-7f61-a5fa-c0590805ee43"/>
                          <pic:cNvPicPr/>
                        </pic:nvPicPr>
                        <pic:blipFill>
                          <a:blip r:embed="rId2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4080361" name="019ed0ba-50ce-757c-9ae9-2d5fda640b4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126947" name="019ed0ba-50ce-757c-9ae9-2d5fda640b48"/>
                          <pic:cNvPicPr/>
                        </pic:nvPicPr>
                        <pic:blipFill>
                          <a:blip r:embed="rId2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3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57735617" name="019ed0bb-2139-7c08-90bb-01bc7eac516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6919312" name="019ed0bb-2139-7c08-90bb-01bc7eac516a"/>
                          <pic:cNvPicPr/>
                        </pic:nvPicPr>
                        <pic:blipFill>
                          <a:blip r:embed="rId2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32654652" name="019ed0bb-341f-7c49-ba5e-15a2297a65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1188464" name="019ed0bb-341f-7c49-ba5e-15a2297a654d"/>
                          <pic:cNvPicPr/>
                        </pic:nvPicPr>
                        <pic:blipFill>
                          <a:blip r:embed="rId2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3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57634140" name="019ed0bb-a792-7670-9c51-2e191da8fd3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6554612" name="019ed0bb-a792-7670-9c51-2e191da8fd3f"/>
                          <pic:cNvPicPr/>
                        </pic:nvPicPr>
                        <pic:blipFill>
                          <a:blip r:embed="rId2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82330076" name="019ed0bb-dc81-738c-9324-0feeaf52ac7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5689694" name="019ed0bb-dc81-738c-9324-0feeaf52ac7b"/>
                          <pic:cNvPicPr/>
                        </pic:nvPicPr>
                        <pic:blipFill>
                          <a:blip r:embed="rId2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4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 Nordstrasse 70, 8006 Zürich</w:t>
          </w:r>
        </w:p>
        <w:p>
          <w:pPr>
            <w:spacing w:before="0" w:after="0"/>
          </w:pPr>
          <w:r>
            <w:t>978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media/document_image_rId75.jpeg" Type="http://schemas.openxmlformats.org/officeDocument/2006/relationships/image" Id="rId75"/>
    <Relationship Target="media/document_image_rId76.jpeg" Type="http://schemas.openxmlformats.org/officeDocument/2006/relationships/image" Id="rId76"/>
    <Relationship Target="media/document_image_rId77.jpeg" Type="http://schemas.openxmlformats.org/officeDocument/2006/relationships/image" Id="rId77"/>
    <Relationship Target="media/document_image_rId78.jpeg" Type="http://schemas.openxmlformats.org/officeDocument/2006/relationships/image" Id="rId78"/>
    <Relationship Target="media/document_image_rId79.jpeg" Type="http://schemas.openxmlformats.org/officeDocument/2006/relationships/image" Id="rId79"/>
    <Relationship Target="media/document_image_rId80.jpeg" Type="http://schemas.openxmlformats.org/officeDocument/2006/relationships/image" Id="rId80"/>
    <Relationship Target="media/document_image_rId81.jpeg" Type="http://schemas.openxmlformats.org/officeDocument/2006/relationships/image" Id="rId81"/>
    <Relationship Target="media/document_image_rId82.jpeg" Type="http://schemas.openxmlformats.org/officeDocument/2006/relationships/image" Id="rId82"/>
    <Relationship Target="media/document_image_rId83.jpeg" Type="http://schemas.openxmlformats.org/officeDocument/2006/relationships/image" Id="rId83"/>
    <Relationship Target="media/document_image_rId84.jpeg" Type="http://schemas.openxmlformats.org/officeDocument/2006/relationships/image" Id="rId84"/>
    <Relationship Target="media/document_image_rId85.jpeg" Type="http://schemas.openxmlformats.org/officeDocument/2006/relationships/image" Id="rId85"/>
    <Relationship Target="media/document_image_rId86.jpeg" Type="http://schemas.openxmlformats.org/officeDocument/2006/relationships/image" Id="rId86"/>
    <Relationship Target="media/document_image_rId87.jpeg" Type="http://schemas.openxmlformats.org/officeDocument/2006/relationships/image" Id="rId87"/>
    <Relationship Target="media/document_image_rId88.jpeg" Type="http://schemas.openxmlformats.org/officeDocument/2006/relationships/image" Id="rId88"/>
    <Relationship Target="media/document_image_rId89.jpeg" Type="http://schemas.openxmlformats.org/officeDocument/2006/relationships/image" Id="rId89"/>
    <Relationship Target="media/document_image_rId90.jpeg" Type="http://schemas.openxmlformats.org/officeDocument/2006/relationships/image" Id="rId90"/>
    <Relationship Target="media/document_image_rId91.jpeg" Type="http://schemas.openxmlformats.org/officeDocument/2006/relationships/image" Id="rId91"/>
    <Relationship Target="media/document_image_rId92.jpeg" Type="http://schemas.openxmlformats.org/officeDocument/2006/relationships/image" Id="rId92"/>
    <Relationship Target="media/document_image_rId93.jpeg" Type="http://schemas.openxmlformats.org/officeDocument/2006/relationships/image" Id="rId93"/>
    <Relationship Target="media/document_image_rId94.jpeg" Type="http://schemas.openxmlformats.org/officeDocument/2006/relationships/image" Id="rId94"/>
    <Relationship Target="media/document_image_rId95.jpeg" Type="http://schemas.openxmlformats.org/officeDocument/2006/relationships/image" Id="rId95"/>
    <Relationship Target="media/document_image_rId96.jpeg" Type="http://schemas.openxmlformats.org/officeDocument/2006/relationships/image" Id="rId96"/>
    <Relationship Target="media/document_image_rId97.jpeg" Type="http://schemas.openxmlformats.org/officeDocument/2006/relationships/image" Id="rId97"/>
    <Relationship Target="media/document_image_rId98.jpeg" Type="http://schemas.openxmlformats.org/officeDocument/2006/relationships/image" Id="rId98"/>
    <Relationship Target="media/document_image_rId99.jpeg" Type="http://schemas.openxmlformats.org/officeDocument/2006/relationships/image" Id="rId99"/>
    <Relationship Target="media/document_image_rId100.jpeg" Type="http://schemas.openxmlformats.org/officeDocument/2006/relationships/image" Id="rId100"/>
    <Relationship Target="media/document_image_rId101.jpeg" Type="http://schemas.openxmlformats.org/officeDocument/2006/relationships/image" Id="rId101"/>
    <Relationship Target="media/document_image_rId102.jpeg" Type="http://schemas.openxmlformats.org/officeDocument/2006/relationships/image" Id="rId102"/>
    <Relationship Target="media/document_image_rId103.jpeg" Type="http://schemas.openxmlformats.org/officeDocument/2006/relationships/image" Id="rId103"/>
    <Relationship Target="media/document_image_rId104.jpeg" Type="http://schemas.openxmlformats.org/officeDocument/2006/relationships/image" Id="rId104"/>
    <Relationship Target="media/document_image_rId105.jpeg" Type="http://schemas.openxmlformats.org/officeDocument/2006/relationships/image" Id="rId105"/>
    <Relationship Target="media/document_image_rId106.jpeg" Type="http://schemas.openxmlformats.org/officeDocument/2006/relationships/image" Id="rId106"/>
    <Relationship Target="media/document_image_rId107.jpeg" Type="http://schemas.openxmlformats.org/officeDocument/2006/relationships/image" Id="rId107"/>
    <Relationship Target="media/document_image_rId108.jpeg" Type="http://schemas.openxmlformats.org/officeDocument/2006/relationships/image" Id="rId108"/>
    <Relationship Target="media/document_image_rId109.jpeg" Type="http://schemas.openxmlformats.org/officeDocument/2006/relationships/image" Id="rId109"/>
    <Relationship Target="media/document_image_rId110.jpeg" Type="http://schemas.openxmlformats.org/officeDocument/2006/relationships/image" Id="rId110"/>
    <Relationship Target="media/document_image_rId111.jpeg" Type="http://schemas.openxmlformats.org/officeDocument/2006/relationships/image" Id="rId111"/>
    <Relationship Target="media/document_image_rId112.jpeg" Type="http://schemas.openxmlformats.org/officeDocument/2006/relationships/image" Id="rId112"/>
    <Relationship Target="media/document_image_rId113.jpeg" Type="http://schemas.openxmlformats.org/officeDocument/2006/relationships/image" Id="rId113"/>
    <Relationship Target="media/document_image_rId114.jpeg" Type="http://schemas.openxmlformats.org/officeDocument/2006/relationships/image" Id="rId114"/>
    <Relationship Target="media/document_image_rId115.jpeg" Type="http://schemas.openxmlformats.org/officeDocument/2006/relationships/image" Id="rId115"/>
    <Relationship Target="media/document_image_rId116.jpeg" Type="http://schemas.openxmlformats.org/officeDocument/2006/relationships/image" Id="rId116"/>
    <Relationship Target="media/document_image_rId117.jpeg" Type="http://schemas.openxmlformats.org/officeDocument/2006/relationships/image" Id="rId117"/>
    <Relationship Target="media/document_image_rId118.jpeg" Type="http://schemas.openxmlformats.org/officeDocument/2006/relationships/image" Id="rId118"/>
    <Relationship Target="media/document_image_rId119.jpeg" Type="http://schemas.openxmlformats.org/officeDocument/2006/relationships/image" Id="rId119"/>
    <Relationship Target="media/document_image_rId120.jpeg" Type="http://schemas.openxmlformats.org/officeDocument/2006/relationships/image" Id="rId120"/>
    <Relationship Target="media/document_image_rId121.jpeg" Type="http://schemas.openxmlformats.org/officeDocument/2006/relationships/image" Id="rId121"/>
    <Relationship Target="media/document_image_rId122.jpeg" Type="http://schemas.openxmlformats.org/officeDocument/2006/relationships/image" Id="rId122"/>
    <Relationship Target="media/document_image_rId123.jpeg" Type="http://schemas.openxmlformats.org/officeDocument/2006/relationships/image" Id="rId123"/>
    <Relationship Target="media/document_image_rId124.jpeg" Type="http://schemas.openxmlformats.org/officeDocument/2006/relationships/image" Id="rId124"/>
    <Relationship Target="media/document_image_rId125.jpeg" Type="http://schemas.openxmlformats.org/officeDocument/2006/relationships/image" Id="rId125"/>
    <Relationship Target="media/document_image_rId126.jpeg" Type="http://schemas.openxmlformats.org/officeDocument/2006/relationships/image" Id="rId126"/>
    <Relationship Target="media/document_image_rId127.jpeg" Type="http://schemas.openxmlformats.org/officeDocument/2006/relationships/image" Id="rId127"/>
    <Relationship Target="media/document_image_rId128.jpeg" Type="http://schemas.openxmlformats.org/officeDocument/2006/relationships/image" Id="rId128"/>
    <Relationship Target="media/document_image_rId129.jpeg" Type="http://schemas.openxmlformats.org/officeDocument/2006/relationships/image" Id="rId129"/>
    <Relationship Target="media/document_image_rId130.jpeg" Type="http://schemas.openxmlformats.org/officeDocument/2006/relationships/image" Id="rId130"/>
    <Relationship Target="media/document_image_rId131.jpeg" Type="http://schemas.openxmlformats.org/officeDocument/2006/relationships/image" Id="rId131"/>
    <Relationship Target="media/document_image_rId132.jpeg" Type="http://schemas.openxmlformats.org/officeDocument/2006/relationships/image" Id="rId132"/>
    <Relationship Target="media/document_image_rId133.jpeg" Type="http://schemas.openxmlformats.org/officeDocument/2006/relationships/image" Id="rId133"/>
    <Relationship Target="media/document_image_rId134.jpeg" Type="http://schemas.openxmlformats.org/officeDocument/2006/relationships/image" Id="rId134"/>
    <Relationship Target="media/document_image_rId135.jpeg" Type="http://schemas.openxmlformats.org/officeDocument/2006/relationships/image" Id="rId135"/>
    <Relationship Target="media/document_image_rId136.jpeg" Type="http://schemas.openxmlformats.org/officeDocument/2006/relationships/image" Id="rId136"/>
    <Relationship Target="media/document_image_rId137.jpeg" Type="http://schemas.openxmlformats.org/officeDocument/2006/relationships/image" Id="rId137"/>
    <Relationship Target="media/document_image_rId138.jpeg" Type="http://schemas.openxmlformats.org/officeDocument/2006/relationships/image" Id="rId138"/>
    <Relationship Target="media/document_image_rId139.jpeg" Type="http://schemas.openxmlformats.org/officeDocument/2006/relationships/image" Id="rId139"/>
    <Relationship Target="media/document_image_rId140.jpeg" Type="http://schemas.openxmlformats.org/officeDocument/2006/relationships/image" Id="rId140"/>
    <Relationship Target="media/document_image_rId141.jpeg" Type="http://schemas.openxmlformats.org/officeDocument/2006/relationships/image" Id="rId141"/>
    <Relationship Target="media/document_image_rId142.jpeg" Type="http://schemas.openxmlformats.org/officeDocument/2006/relationships/image" Id="rId142"/>
    <Relationship Target="media/document_image_rId143.jpeg" Type="http://schemas.openxmlformats.org/officeDocument/2006/relationships/image" Id="rId143"/>
    <Relationship Target="media/document_image_rId144.jpeg" Type="http://schemas.openxmlformats.org/officeDocument/2006/relationships/image" Id="rId144"/>
    <Relationship Target="media/document_image_rId145.jpeg" Type="http://schemas.openxmlformats.org/officeDocument/2006/relationships/image" Id="rId145"/>
    <Relationship Target="media/document_image_rId146.jpeg" Type="http://schemas.openxmlformats.org/officeDocument/2006/relationships/image" Id="rId146"/>
    <Relationship Target="media/document_image_rId147.jpeg" Type="http://schemas.openxmlformats.org/officeDocument/2006/relationships/image" Id="rId147"/>
    <Relationship Target="media/document_image_rId148.jpeg" Type="http://schemas.openxmlformats.org/officeDocument/2006/relationships/image" Id="rId148"/>
    <Relationship Target="media/document_image_rId149.jpeg" Type="http://schemas.openxmlformats.org/officeDocument/2006/relationships/image" Id="rId149"/>
    <Relationship Target="media/document_image_rId150.jpeg" Type="http://schemas.openxmlformats.org/officeDocument/2006/relationships/image" Id="rId150"/>
    <Relationship Target="media/document_image_rId151.jpeg" Type="http://schemas.openxmlformats.org/officeDocument/2006/relationships/image" Id="rId151"/>
    <Relationship Target="media/document_image_rId152.jpeg" Type="http://schemas.openxmlformats.org/officeDocument/2006/relationships/image" Id="rId152"/>
    <Relationship Target="media/document_image_rId153.jpeg" Type="http://schemas.openxmlformats.org/officeDocument/2006/relationships/image" Id="rId153"/>
    <Relationship Target="media/document_image_rId154.jpeg" Type="http://schemas.openxmlformats.org/officeDocument/2006/relationships/image" Id="rId154"/>
    <Relationship Target="media/document_image_rId155.jpeg" Type="http://schemas.openxmlformats.org/officeDocument/2006/relationships/image" Id="rId155"/>
    <Relationship Target="media/document_image_rId156.jpeg" Type="http://schemas.openxmlformats.org/officeDocument/2006/relationships/image" Id="rId156"/>
    <Relationship Target="media/document_image_rId157.jpeg" Type="http://schemas.openxmlformats.org/officeDocument/2006/relationships/image" Id="rId157"/>
    <Relationship Target="media/document_image_rId158.jpeg" Type="http://schemas.openxmlformats.org/officeDocument/2006/relationships/image" Id="rId158"/>
    <Relationship Target="media/document_image_rId159.jpeg" Type="http://schemas.openxmlformats.org/officeDocument/2006/relationships/image" Id="rId159"/>
    <Relationship Target="media/document_image_rId160.jpeg" Type="http://schemas.openxmlformats.org/officeDocument/2006/relationships/image" Id="rId160"/>
    <Relationship Target="media/document_image_rId161.jpeg" Type="http://schemas.openxmlformats.org/officeDocument/2006/relationships/image" Id="rId161"/>
    <Relationship Target="media/document_image_rId162.jpeg" Type="http://schemas.openxmlformats.org/officeDocument/2006/relationships/image" Id="rId162"/>
    <Relationship Target="media/document_image_rId163.jpeg" Type="http://schemas.openxmlformats.org/officeDocument/2006/relationships/image" Id="rId163"/>
    <Relationship Target="media/document_image_rId164.jpeg" Type="http://schemas.openxmlformats.org/officeDocument/2006/relationships/image" Id="rId164"/>
    <Relationship Target="media/document_image_rId165.jpeg" Type="http://schemas.openxmlformats.org/officeDocument/2006/relationships/image" Id="rId165"/>
    <Relationship Target="media/document_image_rId166.jpeg" Type="http://schemas.openxmlformats.org/officeDocument/2006/relationships/image" Id="rId166"/>
    <Relationship Target="media/document_image_rId167.jpeg" Type="http://schemas.openxmlformats.org/officeDocument/2006/relationships/image" Id="rId167"/>
    <Relationship Target="media/document_image_rId168.jpeg" Type="http://schemas.openxmlformats.org/officeDocument/2006/relationships/image" Id="rId168"/>
    <Relationship Target="media/document_image_rId169.jpeg" Type="http://schemas.openxmlformats.org/officeDocument/2006/relationships/image" Id="rId169"/>
    <Relationship Target="media/document_image_rId170.jpeg" Type="http://schemas.openxmlformats.org/officeDocument/2006/relationships/image" Id="rId170"/>
    <Relationship Target="media/document_image_rId171.jpeg" Type="http://schemas.openxmlformats.org/officeDocument/2006/relationships/image" Id="rId171"/>
    <Relationship Target="media/document_image_rId172.jpeg" Type="http://schemas.openxmlformats.org/officeDocument/2006/relationships/image" Id="rId172"/>
    <Relationship Target="media/document_image_rId173.jpeg" Type="http://schemas.openxmlformats.org/officeDocument/2006/relationships/image" Id="rId173"/>
    <Relationship Target="media/document_image_rId174.jpeg" Type="http://schemas.openxmlformats.org/officeDocument/2006/relationships/image" Id="rId174"/>
    <Relationship Target="media/document_image_rId175.jpeg" Type="http://schemas.openxmlformats.org/officeDocument/2006/relationships/image" Id="rId175"/>
    <Relationship Target="media/document_image_rId176.jpeg" Type="http://schemas.openxmlformats.org/officeDocument/2006/relationships/image" Id="rId176"/>
    <Relationship Target="media/document_image_rId177.jpeg" Type="http://schemas.openxmlformats.org/officeDocument/2006/relationships/image" Id="rId177"/>
    <Relationship Target="media/document_image_rId178.jpeg" Type="http://schemas.openxmlformats.org/officeDocument/2006/relationships/image" Id="rId178"/>
    <Relationship Target="media/document_image_rId179.jpeg" Type="http://schemas.openxmlformats.org/officeDocument/2006/relationships/image" Id="rId179"/>
    <Relationship Target="media/document_image_rId180.jpeg" Type="http://schemas.openxmlformats.org/officeDocument/2006/relationships/image" Id="rId180"/>
    <Relationship Target="media/document_image_rId181.jpeg" Type="http://schemas.openxmlformats.org/officeDocument/2006/relationships/image" Id="rId181"/>
    <Relationship Target="media/document_image_rId182.jpeg" Type="http://schemas.openxmlformats.org/officeDocument/2006/relationships/image" Id="rId182"/>
    <Relationship Target="media/document_image_rId183.jpeg" Type="http://schemas.openxmlformats.org/officeDocument/2006/relationships/image" Id="rId183"/>
    <Relationship Target="media/document_image_rId184.jpeg" Type="http://schemas.openxmlformats.org/officeDocument/2006/relationships/image" Id="rId184"/>
    <Relationship Target="media/document_image_rId185.jpeg" Type="http://schemas.openxmlformats.org/officeDocument/2006/relationships/image" Id="rId185"/>
    <Relationship Target="media/document_image_rId186.jpeg" Type="http://schemas.openxmlformats.org/officeDocument/2006/relationships/image" Id="rId186"/>
    <Relationship Target="media/document_image_rId187.jpeg" Type="http://schemas.openxmlformats.org/officeDocument/2006/relationships/image" Id="rId187"/>
    <Relationship Target="media/document_image_rId188.jpeg" Type="http://schemas.openxmlformats.org/officeDocument/2006/relationships/image" Id="rId188"/>
    <Relationship Target="media/document_image_rId189.jpeg" Type="http://schemas.openxmlformats.org/officeDocument/2006/relationships/image" Id="rId189"/>
    <Relationship Target="media/document_image_rId190.jpeg" Type="http://schemas.openxmlformats.org/officeDocument/2006/relationships/image" Id="rId190"/>
    <Relationship Target="media/document_image_rId191.jpeg" Type="http://schemas.openxmlformats.org/officeDocument/2006/relationships/image" Id="rId191"/>
    <Relationship Target="media/document_image_rId192.jpeg" Type="http://schemas.openxmlformats.org/officeDocument/2006/relationships/image" Id="rId192"/>
    <Relationship Target="media/document_image_rId193.jpeg" Type="http://schemas.openxmlformats.org/officeDocument/2006/relationships/image" Id="rId193"/>
    <Relationship Target="media/document_image_rId194.jpeg" Type="http://schemas.openxmlformats.org/officeDocument/2006/relationships/image" Id="rId194"/>
    <Relationship Target="media/document_image_rId195.jpeg" Type="http://schemas.openxmlformats.org/officeDocument/2006/relationships/image" Id="rId195"/>
    <Relationship Target="media/document_image_rId196.jpeg" Type="http://schemas.openxmlformats.org/officeDocument/2006/relationships/image" Id="rId196"/>
    <Relationship Target="media/document_image_rId197.jpeg" Type="http://schemas.openxmlformats.org/officeDocument/2006/relationships/image" Id="rId197"/>
    <Relationship Target="media/document_image_rId198.jpeg" Type="http://schemas.openxmlformats.org/officeDocument/2006/relationships/image" Id="rId198"/>
    <Relationship Target="media/document_image_rId199.jpeg" Type="http://schemas.openxmlformats.org/officeDocument/2006/relationships/image" Id="rId199"/>
    <Relationship Target="media/document_image_rId200.jpeg" Type="http://schemas.openxmlformats.org/officeDocument/2006/relationships/image" Id="rId200"/>
    <Relationship Target="media/document_image_rId201.jpeg" Type="http://schemas.openxmlformats.org/officeDocument/2006/relationships/image" Id="rId201"/>
    <Relationship Target="media/document_image_rId202.jpeg" Type="http://schemas.openxmlformats.org/officeDocument/2006/relationships/image" Id="rId202"/>
    <Relationship Target="media/document_image_rId203.jpeg" Type="http://schemas.openxmlformats.org/officeDocument/2006/relationships/image" Id="rId203"/>
    <Relationship Target="media/document_image_rId204.jpeg" Type="http://schemas.openxmlformats.org/officeDocument/2006/relationships/image" Id="rId204"/>
    <Relationship Target="media/document_image_rId205.jpeg" Type="http://schemas.openxmlformats.org/officeDocument/2006/relationships/image" Id="rId205"/>
    <Relationship Target="media/document_image_rId206.jpeg" Type="http://schemas.openxmlformats.org/officeDocument/2006/relationships/image" Id="rId206"/>
    <Relationship Target="media/document_image_rId207.jpeg" Type="http://schemas.openxmlformats.org/officeDocument/2006/relationships/image" Id="rId207"/>
    <Relationship Target="media/document_image_rId208.jpeg" Type="http://schemas.openxmlformats.org/officeDocument/2006/relationships/image" Id="rId208"/>
    <Relationship Target="media/document_image_rId209.jpeg" Type="http://schemas.openxmlformats.org/officeDocument/2006/relationships/image" Id="rId209"/>
    <Relationship Target="media/document_image_rId210.jpeg" Type="http://schemas.openxmlformats.org/officeDocument/2006/relationships/image" Id="rId210"/>
    <Relationship Target="media/document_image_rId211.jpeg" Type="http://schemas.openxmlformats.org/officeDocument/2006/relationships/image" Id="rId211"/>
    <Relationship Target="media/document_image_rId212.jpeg" Type="http://schemas.openxmlformats.org/officeDocument/2006/relationships/image" Id="rId212"/>
    <Relationship Target="media/document_image_rId213.jpeg" Type="http://schemas.openxmlformats.org/officeDocument/2006/relationships/image" Id="rId213"/>
    <Relationship Target="media/document_image_rId214.jpeg" Type="http://schemas.openxmlformats.org/officeDocument/2006/relationships/image" Id="rId214"/>
    <Relationship Target="media/document_image_rId215.jpeg" Type="http://schemas.openxmlformats.org/officeDocument/2006/relationships/image" Id="rId215"/>
    <Relationship Target="media/document_image_rId216.jpeg" Type="http://schemas.openxmlformats.org/officeDocument/2006/relationships/image" Id="rId216"/>
    <Relationship Target="media/document_image_rId217.jpeg" Type="http://schemas.openxmlformats.org/officeDocument/2006/relationships/image" Id="rId217"/>
    <Relationship Target="media/document_image_rId218.jpeg" Type="http://schemas.openxmlformats.org/officeDocument/2006/relationships/image" Id="rId218"/>
    <Relationship Target="media/document_image_rId219.jpeg" Type="http://schemas.openxmlformats.org/officeDocument/2006/relationships/image" Id="rId219"/>
    <Relationship Target="media/document_image_rId220.jpeg" Type="http://schemas.openxmlformats.org/officeDocument/2006/relationships/image" Id="rId220"/>
    <Relationship Target="media/document_image_rId221.jpeg" Type="http://schemas.openxmlformats.org/officeDocument/2006/relationships/image" Id="rId221"/>
    <Relationship Target="media/document_image_rId222.jpeg" Type="http://schemas.openxmlformats.org/officeDocument/2006/relationships/image" Id="rId222"/>
    <Relationship Target="media/document_image_rId223.jpeg" Type="http://schemas.openxmlformats.org/officeDocument/2006/relationships/image" Id="rId223"/>
    <Relationship Target="media/document_image_rId224.jpeg" Type="http://schemas.openxmlformats.org/officeDocument/2006/relationships/image" Id="rId224"/>
    <Relationship Target="media/document_image_rId225.jpeg" Type="http://schemas.openxmlformats.org/officeDocument/2006/relationships/image" Id="rId225"/>
    <Relationship Target="media/document_image_rId226.jpeg" Type="http://schemas.openxmlformats.org/officeDocument/2006/relationships/image" Id="rId226"/>
    <Relationship Target="media/document_image_rId227.jpeg" Type="http://schemas.openxmlformats.org/officeDocument/2006/relationships/image" Id="rId227"/>
    <Relationship Target="media/document_image_rId228.jpeg" Type="http://schemas.openxmlformats.org/officeDocument/2006/relationships/image" Id="rId228"/>
    <Relationship Target="media/document_image_rId229.jpeg" Type="http://schemas.openxmlformats.org/officeDocument/2006/relationships/image" Id="rId229"/>
    <Relationship Target="media/document_image_rId230.jpeg" Type="http://schemas.openxmlformats.org/officeDocument/2006/relationships/image" Id="rId230"/>
    <Relationship Target="media/document_image_rId231.jpeg" Type="http://schemas.openxmlformats.org/officeDocument/2006/relationships/image" Id="rId231"/>
    <Relationship Target="media/document_image_rId232.jpeg" Type="http://schemas.openxmlformats.org/officeDocument/2006/relationships/image" Id="rId232"/>
    <Relationship Target="media/document_image_rId233.jpeg" Type="http://schemas.openxmlformats.org/officeDocument/2006/relationships/image" Id="rId233"/>
    <Relationship Target="media/document_image_rId234.jpeg" Type="http://schemas.openxmlformats.org/officeDocument/2006/relationships/image" Id="rId234"/>
    <Relationship Target="media/document_image_rId235.jpeg" Type="http://schemas.openxmlformats.org/officeDocument/2006/relationships/image" Id="rId235"/>
    <Relationship Target="media/document_image_rId236.jpeg" Type="http://schemas.openxmlformats.org/officeDocument/2006/relationships/image" Id="rId236"/>
    <Relationship Target="media/document_image_rId237.jpeg" Type="http://schemas.openxmlformats.org/officeDocument/2006/relationships/image" Id="rId237"/>
    <Relationship Target="media/document_image_rId238.jpeg" Type="http://schemas.openxmlformats.org/officeDocument/2006/relationships/image" Id="rId238"/>
    <Relationship Target="media/document_image_rId239.jpeg" Type="http://schemas.openxmlformats.org/officeDocument/2006/relationships/image" Id="rId239"/>
    <Relationship Target="media/document_image_rId240.jpeg" Type="http://schemas.openxmlformats.org/officeDocument/2006/relationships/image" Id="rId240"/>
    <Relationship Target="media/document_image_rId241.jpeg" Type="http://schemas.openxmlformats.org/officeDocument/2006/relationships/image" Id="rId241"/>
    <Relationship Target="media/document_image_rId242.jpeg" Type="http://schemas.openxmlformats.org/officeDocument/2006/relationships/image" Id="rId242"/>
    <Relationship Target="media/document_image_rId243.jpeg" Type="http://schemas.openxmlformats.org/officeDocument/2006/relationships/image" Id="rId243"/>
    <Relationship Target="media/document_image_rId244.jpeg" Type="http://schemas.openxmlformats.org/officeDocument/2006/relationships/image" Id="rId244"/>
    <Relationship Target="media/document_image_rId245.jpeg" Type="http://schemas.openxmlformats.org/officeDocument/2006/relationships/image" Id="rId245"/>
    <Relationship Target="footer.xml" Type="http://schemas.openxmlformats.org/officeDocument/2006/relationships/footer" Id="rId246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