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Langgasse 20, St. Gallen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996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5793049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3350790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