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1597728" name="019ed4e4-4c49-7c05-b217-f52ca575d2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58541" name="019ed4e4-4c49-7c05-b217-f52ca575d20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7227896" name="019ed4e4-5df8-73aa-9a69-23a923ba4d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10230" name="019ed4e4-5df8-73aa-9a69-23a923ba4dd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Waschküchen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9989117" name="019ed4f3-197a-7947-bc9d-31947b6429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388239" name="019ed4f3-197a-7947-bc9d-31947b64298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278679" name="019ed4f3-2fa5-7d94-bcdc-bacdca17b4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321589" name="019ed4f3-2fa5-7d94-bcdc-bacdca17b4aa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Waschküchen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9271479" name="019ed4f5-8c02-7700-96f0-40c8cea1a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813165" name="019ed4f5-8c02-7700-96f0-40c8cea1a85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5037232" name="019ed4f5-b6cb-7d74-85e3-e6b16dd149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361102" name="019ed4f5-b6cb-7d74-85e3-e6b16dd1497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Waschküchen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3359687" name="019ed4f6-d680-7726-832f-2a26b81337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82195" name="019ed4f6-d680-7726-832f-2a26b813373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9902600" name="019ed4f6-f58c-74db-844d-cbfa65002f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567328" name="019ed4f6-f58c-74db-844d-cbfa65002fd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1010584" name="019ed4f8-ee74-7723-a693-62d410a154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7829425" name="019ed4f8-ee74-7723-a693-62d410a1548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7887189" name="019ed4f8-fff0-7270-9a06-abdacefeaa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023498" name="019ed4f8-fff0-7270-9a06-abdacefeaaf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273730" name="019ed4f9-83a8-7054-81c3-8dec7928ba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223924" name="019ed4f9-83a8-7054-81c3-8dec7928ba6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1300996" name="019ed4f9-a457-772b-bfec-18b06cbc4b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240429" name="019ed4f9-a457-772b-bfec-18b06cbc4b7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Liftraum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4256497" name="019ed4fb-8b8b-76c2-a20d-c1c8969291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541697" name="019ed4fb-8b8b-76c2-a20d-c1c89692914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0212535" name="019ed4fb-b518-741b-88eb-826dd10fcc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722047" name="019ed4fb-b518-741b-88eb-826dd10fcc1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Liftraum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7136484" name="019ed4fc-35b9-75ec-8e1a-6e78c86ff0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205613" name="019ed4fc-35b9-75ec-8e1a-6e78c86ff07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69356" name="019ed4fc-80d0-70a3-a385-5d9301d81e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290223" name="019ed4fc-80d0-70a3-a385-5d9301d81e5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Trocknungsräume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424849" name="019ed4ff-a30d-74ae-9a3f-28762515e5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249820" name="019ed4ff-a30d-74ae-9a3f-28762515e55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180888" name="019ed4ff-de05-7686-bc9c-671d0edc7c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28048" name="019ed4ff-de05-7686-bc9c-671d0edc7c3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0745830" name="019ed501-835f-75bf-96ba-ce10b20375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8190484" name="019ed501-835f-75bf-96ba-ce10b203754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1726580" name="019ed502-1113-75a5-994c-23453904ca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893477" name="019ed502-1113-75a5-994c-23453904ca6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9058091" name="019ed504-3e46-7b16-aca2-30c06cc20a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986621" name="019ed504-3e46-7b16-aca2-30c06cc20ab2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477421" name="019ed504-5f66-7876-96d2-72da29fcd0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615399" name="019ed504-5f66-7876-96d2-72da29fcd06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541252" name="019ed505-0f0e-7d01-a38a-79535c8ac2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124343" name="019ed505-0f0e-7d01-a38a-79535c8ac2a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6143839" name="019ed505-2616-78ce-8f80-e339160298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497398" name="019ed505-2616-78ce-8f80-e339160298e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5603474" name="019ed508-5540-78bf-8e2c-d6880c7bc4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403288" name="019ed508-5540-78bf-8e2c-d6880c7bc43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2558236" name="019ed508-7bda-7708-9201-cf606f055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73529" name="019ed508-7bda-7708-9201-cf606f05553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5581624" name="019ed509-b5d5-738a-8c2f-752d6f6623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482049" name="019ed509-b5d5-738a-8c2f-752d6f6623e4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5493125" name="019ed509-d699-774e-a224-ec5e700a7c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661363" name="019ed509-d699-774e-a224-ec5e700a7c00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3. OG 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3876474" name="019ed511-1820-74af-97af-f03ffbd07b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935387" name="019ed511-1820-74af-97af-f03ffbd07b0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7453371" name="019ed511-3485-7540-a911-cd4aed156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560709" name="019ed511-3485-7540-a911-cd4aed15634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Langgasse 20, St. Gallen</w:t>
          </w:r>
        </w:p>
        <w:p>
          <w:pPr>
            <w:spacing w:before="0" w:after="0"/>
          </w:pPr>
          <w:r>
            <w:t>996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