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Kapfstrasse 4, Zürich 8032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1005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82566921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02140856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