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Kapfstrasse 4, Zürich 8032</w:t>
          </w:r>
        </w:p>
        <w:p>
          <w:pPr>
            <w:spacing w:before="0" w:after="0"/>
          </w:pPr>
          <w:r>
            <w:t>DN 1005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