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861692" name="019eee9e-e59f-7d5e-98af-0308105062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091955" name="019eee9e-e59f-7d5e-98af-03081050626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1340345" name="019eee9f-8cdb-7fcb-a7a8-21c1b96db6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099766" name="019eee9f-8cdb-7fcb-a7a8-21c1b96db6e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97298314" name="019eeea0-b0b5-701a-b524-008bc7d1f2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777123" name="019eeea0-b0b5-701a-b524-008bc7d1f29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2464812" name="019eeea0-e8bc-736b-a74e-6b48c6f2a4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988916" name="019eeea0-e8bc-736b-a74e-6b48c6f2a42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84706630" name="019eeea2-3eb9-7ae9-a4d9-1c2c790f0d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044265" name="019eeea2-3eb9-7ae9-a4d9-1c2c790f0d3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019247" name="019eeea2-817f-7d96-a72c-2371c7c13a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088954" name="019eeea2-817f-7d96-a72c-2371c7c13ab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24324215" name="019eeea3-a393-78a8-af95-24ca8a9334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909360" name="019eeea3-a393-78a8-af95-24ca8a9334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972900" name="019eeea3-da13-7c2f-bdfd-0186bfe76d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646052" name="019eeea3-da13-7c2f-bdfd-0186bfe76d8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38497914" name="019eeea4-e995-7b3e-976e-13b3c9d568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472214" name="019eeea4-e995-7b3e-976e-13b3c9d5688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59566522" name="019eeea5-94da-7c86-86fe-092201982a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173390" name="019eeea5-94da-7c86-86fe-092201982ad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6969719" name="019eeea6-4664-71c4-80ad-5ff305632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87608" name="019eeea6-4664-71c4-80ad-5ff3056327c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6826159" name="019eeea6-9e1d-7930-9890-1743af129b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430836" name="019eeea6-9e1d-7930-9890-1743af129b2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20802038" name="019eeeae-78c3-7949-abfe-97768aa8b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008725" name="019eeeae-78c3-7949-abfe-97768aa8ba2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9090805" name="019eeeae-9ad7-7870-b384-70ca9c71bd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315753" name="019eeeae-9ad7-7870-b384-70ca9c71bdc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7998346" name="019eeeaf-3c13-7728-8d45-05517d285a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049441" name="019eeeaf-3c13-7728-8d45-05517d285a0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6068403" name="019eeeaf-6b54-7822-8404-f22f9562ec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339696" name="019eeeaf-6b54-7822-8404-f22f9562ec9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17658027" name="019eeeb7-b3e6-7dc3-a968-57c2100b99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427881" name="019eeeb7-b3e6-7dc3-a968-57c2100b995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8959394" name="019eeeb7-db1e-7d56-b979-050d3139cb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883963" name="019eeeb7-db1e-7d56-b979-050d3139cb1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3239458" name="019eeeb8-9de6-7859-a3a5-ae1aeb6ee7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597213" name="019eeeb8-9de6-7859-a3a5-ae1aeb6ee7e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5322584" name="019eeeb8-cabd-7885-a6f3-117b7cecac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835581" name="019eeeb8-cabd-7885-a6f3-117b7cecacc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076552"/>
                  <wp:effectExtent l="0" t="0" r="0" b="0"/>
                  <wp:docPr id="1808261789" name="019ef066-171f-79a8-bff0-08440bcc19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82559" name="019ef066-171f-79a8-bff0-08440bcc192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076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1719074" name="019eeee9-46bb-7ee0-90ff-a5fc129ddd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346414" name="019eeee9-46bb-7ee0-90ff-a5fc129dddb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01210338" name="019eeee9-c48e-795c-b46b-261b2e230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321831" name="019eeee9-c48e-795c-b46b-261b2e230bc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9437577" name="019eeeea-2c9f-78a5-98ba-445eaa718d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200283" name="019eeeea-2c9f-78a5-98ba-445eaa718d3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233833248" name="019eeeea-b038-72be-9ef5-58d9e25eee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568112" name="019eeeea-b038-72be-9ef5-58d9e25eeed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0094839" name="019eeeeb-28ca-7964-9a65-9f90b5b51a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810087" name="019eeeeb-28ca-7964-9a65-9f90b5b51a9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52340193" name="019eeeec-54dd-7476-b40c-085f6e3c13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357059" name="019eeeec-54dd-7476-b40c-085f6e3c133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609524" name="019eeeec-8ce9-71af-bcde-10362363e6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368994" name="019eeeec-8ce9-71af-bcde-10362363e68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3740700" name="019eeeec-ff13-734d-884b-416d16d5e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246974" name="019eeeec-ff13-734d-884b-416d16d5e49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9111433" name="019eeeed-381c-731f-afe6-45ca187851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55043" name="019eeeed-381c-731f-afe6-45ca1878518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3898856" name="019eef05-9ab3-7cd0-adff-cb3acc8753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821824" name="019eef05-9ab3-7cd0-adff-cb3acc87538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877445" name="019eef05-d679-709c-8887-ca47c43445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700549" name="019eef05-d679-709c-8887-ca47c434453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00104010" name="019eef06-7689-7d15-a174-949cbb51be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839379" name="019eef06-7689-7d15-a174-949cbb51be7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2587997" name="019eef06-a35d-711c-8853-ed705c0ab4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530396" name="019eef06-a35d-711c-8853-ed705c0ab41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39286575" name="019eef07-382d-7d4b-8d6b-533009224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110839" name="019eef07-382d-7d4b-8d6b-5330092243d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5296366" name="019eef07-81e1-7572-84b5-e50ecbd95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065427" name="019eef07-81e1-7572-84b5-e50ecbd95b5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60954997" name="019eef09-2a04-796f-a93e-5a080ef7de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794183" name="019eef09-2a04-796f-a93e-5a080ef7de3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9794143" name="019eef09-541a-73af-9503-9901ac002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184004" name="019eef09-541a-73af-9503-9901ac002be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8516643" name="019eef09-c2fc-77f9-bcc1-82d6db381d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023562" name="019eef09-c2fc-77f9-bcc1-82d6db381dbb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3379810" name="019eef09-fe74-7662-93f8-7815f68a5f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910323" name="019eef09-fe74-7662-93f8-7815f68a5fae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Wohnzimmer/Esszimmer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96005818" name="019eef16-4072-7c9b-96fc-b40ad136b0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194777" name="019eef16-4072-7c9b-96fc-b40ad136b07f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8769689" name="019eef16-830d-7c87-8284-2661f8acf8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549959" name="019eef16-830d-7c87-8284-2661f8acf80f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Wohnzimmer/Esszimmer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5487011" name="019eef17-7687-775b-8092-8b39cd7231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516456" name="019eef17-7687-775b-8092-8b39cd7231a4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184853" name="019eef17-af7d-7efb-8ea8-f874439967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818789" name="019eef17-af7d-7efb-8ea8-f874439967cd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47706567" name="019eef26-62d4-7bef-84ee-05dcc147fe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170482" name="019eef26-62d4-7bef-84ee-05dcc147feb6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595321" name="019eef26-89d8-70e6-a9aa-f47042eb59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006186" name="019eef26-89d8-70e6-a9aa-f47042eb594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2742718" name="019eef27-24c2-7daa-8245-52049a173b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193477" name="019eef27-24c2-7daa-8245-52049a173bdb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2981245" name="019eef27-4db2-747f-ba69-f59789d48f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289285" name="019eef27-4db2-747f-ba69-f59789d48f6b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299999" name="019eef27-a90f-7676-b8ed-534aeb168b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746471" name="019eef27-a90f-7676-b8ed-534aeb168b75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738447" name="019eef27-d672-7548-af5a-4a974266d9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696432" name="019eef27-d672-7548-af5a-4a974266d99e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87413110" name="019eef28-5959-7056-8702-27db12927b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438052" name="019eef28-5959-7056-8702-27db12927bd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4063059" name="019eef28-8a82-7bb3-ac81-9ccdc131d7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041545" name="019eef28-8a82-7bb3-ac81-9ccdc131d70e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6102355" name="019eef2b-1ecd-713a-9af0-950e298f02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019893" name="019eef2b-1ecd-713a-9af0-950e298f0291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506571" name="019eef2b-6611-7d81-b561-8af8088187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802897" name="019eef2b-6611-7d81-b561-8af808818705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73847551" name="019eef35-ecec-7a49-845b-4cbc69ad62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857743" name="019eef35-ecec-7a49-845b-4cbc69ad62a0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298642" name="019eef36-0efd-7312-9b34-2121a816ef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753920" name="019eef36-0efd-7312-9b34-2121a816ef8a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6843466" name="019eef36-9615-7ddd-923d-ec1edc850e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179525" name="019eef36-9615-7ddd-923d-ec1edc850ec3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8913859" name="019eef36-dd9d-7a58-8e73-8a1bee6b13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351554" name="019eef36-dd9d-7a58-8e73-8a1bee6b13c4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8058752" name="019eef43-8323-7e24-9f0b-baebf0ca74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102682" name="019eef43-8323-7e24-9f0b-baebf0ca7440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0081719" name="019eef43-ac40-7967-b945-a3f9b0371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125778" name="019eef43-ac40-7967-b945-a3f9b0371dbf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45154426" name="019eef45-5212-7c23-b6a1-22f14b725b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573223" name="019eef45-5212-7c23-b6a1-22f14b725bb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402666" name="019eef45-8411-7882-a691-e927eff54d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56178" name="019eef45-8411-7882-a691-e927eff54df1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2754768" name="019eef46-6846-766c-a3b8-2c1e9b1ebe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109733" name="019eef46-6846-766c-a3b8-2c1e9b1ebeb7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2532671" name="019eef46-ac4f-7da9-b0ee-78503965bd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617412" name="019eef46-ac4f-7da9-b0ee-78503965bdab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Duschkabine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5204268" name="019eef47-615a-7c80-8b24-9537a43a4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880024" name="019eef47-615a-7c80-8b24-9537a43a401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5022426" name="019eef47-8562-7211-8362-d97d61d520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310408" name="019eef47-8562-7211-8362-d97d61d5200b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37929401" name="019eef4a-a98c-7320-996d-6ea2445ece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430169" name="019eef4a-a98c-7320-996d-6ea2445ece61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4538219" name="019eef4a-c789-7bd8-8028-c9e20363a9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718195" name="019eef4a-c789-7bd8-8028-c9e20363a976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581307" name="019eef4b-44e5-76e3-8505-94f0406809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888830" name="019eef4b-44e5-76e3-8505-94f0406809ee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731211" name="019eef4b-83b6-75d8-b7e5-b2631c5ec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794472" name="019eef4b-83b6-75d8-b7e5-b2631c5ec62d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2582969" name="019eef54-8843-79d6-98cd-ab8aae139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669095" name="019eef54-8843-79d6-98cd-ab8aae139bcf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5199934" name="019eef54-a428-7132-8555-71de29c7fe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787925" name="019eef54-a428-7132-8555-71de29c7fe03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540629" name="019eef55-8b0a-77d7-a4a3-68a3cd61d4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591912" name="019eef55-8b0a-77d7-a4a3-68a3cd61d4a3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775896" name="019eef55-c4b0-7327-8faa-26f3a9ed31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735597" name="019eef55-c4b0-7327-8faa-26f3a9ed31f2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85871932" name="019eef63-676c-72d2-8ffe-5cf8b76329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174094" name="019eef63-676c-72d2-8ffe-5cf8b76329f0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5542525" name="019eef63-8cd7-7181-867e-7a31732f41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103229" name="019eef63-8cd7-7181-867e-7a31732f4100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Kapfstrasse 4, Zürich 8032</w:t>
          </w:r>
        </w:p>
        <w:p>
          <w:pPr>
            <w:spacing w:before="0" w:after="0"/>
          </w:pPr>
          <w:r>
            <w:t>DN 1005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footer.xml" Type="http://schemas.openxmlformats.org/officeDocument/2006/relationships/footer" Id="rId8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