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Haselstrasse 37, 8335 Hittnau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2947649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318513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