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3316445" name="019eefc6-fa04-761c-bd5d-d55d3c1450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753857" name="019eefc6-fa04-761c-bd5d-d55d3c1450d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1235061" name="019eefc7-1b51-7340-abfb-e187102610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86072" name="019eefc7-1b51-7340-abfb-e187102610e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5094605" name="019eefc7-9e3c-7d52-818a-baa9aa9611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172716" name="019eefc7-9e3c-7d52-818a-baa9aa96112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2806108" name="019eefc7-bc74-7c54-bc96-22e263845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2772862" name="019eefc7-bc74-7c54-bc96-22e263845db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34792" name="019eefc8-5c4d-7d1b-813a-7fd9343fea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4270703" name="019eefc8-5c4d-7d1b-813a-7fd9343fead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2408024" name="019eefc8-72ca-7802-a427-5e50c45999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521316" name="019eefc8-72ca-7802-a427-5e50c45999d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0491495" name="019eefc8-bfd9-76ca-abd7-657a1fadf6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855144" name="019eefc8-bfd9-76ca-abd7-657a1fadf63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6419683" name="019eefc8-d24e-7819-b733-6682e14f79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81364" name="019eefc8-d24e-7819-b733-6682e14f79b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206995" name="019eefc9-4140-77d0-b47c-5c4901eba2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061599" name="019eefc9-4140-77d0-b47c-5c4901eba25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8617521" name="019eefc9-565e-7058-8a12-be63c6531b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808872" name="019eefc9-565e-7058-8a12-be63c6531b6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Treppenhaus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>schwarz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9845343" name="019eefc9-fabf-739e-9067-b0bd8ec899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4523648" name="019eefc9-fabf-739e-9067-b0bd8ec8996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8309410" name="019eefca-1611-711c-95cc-f9e0a11002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267227" name="019eefca-1611-711c-95cc-f9e0a110029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8939057" name="019eefcb-5121-7e20-80f7-337701595f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719283" name="019eefcb-5121-7e20-80f7-337701595f4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0704337" name="019eefcb-6a0a-72ee-8b70-44c511f56b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190253" name="019eefcb-6a0a-72ee-8b70-44c511f56b0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Haselstrasse 37, 8335 Hittnau</w:t>
          </w:r>
        </w:p>
        <w:p>
          <w:pPr>
            <w:spacing w:before="0" w:after="0"/>
          </w:pPr>
          <w:r>
            <w:t>1009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footer.xml" Type="http://schemas.openxmlformats.org/officeDocument/2006/relationships/footer" Id="rId1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