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>neu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Asbestschnur</w:t>
            </w:r>
          </w:p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Elektroofen</w:t>
            </w:r>
          </w:p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 /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>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Dachschindeln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1004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