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Waschbecken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Hertistrasse 15, Davos </w:t>
          </w:r>
        </w:p>
        <w:p>
          <w:pPr>
            <w:spacing w:before="0" w:after="0"/>
          </w:pPr>
          <w:r>
            <w:t>1000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