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Nordstrasse 70, 8006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5489875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311998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