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102143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069727" name="019ecf31-0fe0-764e-95b0-e82874e50fc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674561" name="019ecf31-9761-7627-ba5b-6893220b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469036" name="019ecf31-9761-7627-ba5b-6893220b5f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073589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777222" name="019ecf39-e83c-784a-8bfd-47914ed2d63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087726" name="019ecf3a-1902-780a-834c-5d2462830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863532" name="019ecf3a-1902-780a-834c-5d24628306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0206231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0748" name="019ecf3b-8cea-79cf-8953-7e113fb7a0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5882173" name="019ecf3b-a153-7990-95a6-d17f1b782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816103" name="019ecf3b-a153-7990-95a6-d17f1b782b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1404866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437322" name="019ecf3d-76cd-7532-a2de-4f9e31d216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348136" name="019ecf3d-88df-78ed-aa90-66f0ef38f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156385" name="019ecf3d-88df-78ed-aa90-66f0ef38f1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4878037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133131" name="019ecf40-5333-75c1-8dd0-b95ba52708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9226546" name="019ecf40-6892-7535-a459-21b82b158c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6049" name="019ecf40-6892-7535-a459-21b82b158c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793224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908699" name="019ecf41-76fc-7b89-96c7-70ffb168fa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894793" name="019ecf42-1582-73e8-a0a0-d12a4e6cb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29600" name="019ecf42-1582-73e8-a0a0-d12a4e6cb7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alter Bodenbelag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34230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866494" name="019ecf4b-99a3-70de-af40-f4d0d33ac8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268868" name="019ecf4b-b400-7050-9369-ae5b237f0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11711" name="019ecf4b-b400-7050-9369-ae5b237f01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0994710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286891" name="019ecf4c-ea45-719c-ae28-c0d8a25072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68683" name="019ecf4d-04a0-758d-97d0-2392cd30c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854693" name="019ecf4d-04a0-758d-97d0-2392cd30cf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Balkon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585320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766227" name="019ecf4f-8c4e-7525-ab26-81a0249a42f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274261" name="019ecf4f-be47-7a9d-9357-834abad0c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388708" name="019ecf4f-be47-7a9d-9357-834abad0c85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146506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307921" name="019ecf51-4414-7567-98b7-482808e1b8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879884" name="019ecf51-64d5-7100-850a-d593b8838d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183335" name="019ecf51-64d5-7100-850a-d593b8838d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89930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771055" name="019ecf51-b16d-7905-a306-aedc521289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543118" name="019ecf51-ca6e-7879-a4a8-5f6af6367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210122" name="019ecf51-ca6e-7879-a4a8-5f6af63678d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640278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466578" name="019ecf52-ccb4-79ca-bb6d-3bb24e3c774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536909" name="019ecf52-eeaa-7459-a202-841dd594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370198" name="019ecf52-eeaa-7459-a202-841dd594d0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543407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028932" name="019ecf53-4a96-700c-8eec-6a03382b4d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801942" name="019ecf53-7434-7843-8671-a64d22e36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101720" name="019ecf53-7434-7843-8671-a64d22e36ff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225084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914652" name="019ecf55-50ef-70fe-add3-c9abe56d31e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463279" name="019ecf55-8171-73f7-adc9-811deb8c1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47772" name="019ecf55-8171-73f7-adc9-811deb8c19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4243771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78444" name="019ecf58-1b69-7d43-bf64-aaf2dfde5c5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638808" name="019ecf58-4b2b-779f-891d-c444f42007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825483" name="019ecf58-4b2b-779f-891d-c444f420074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246482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842247" name="019ecf59-bf9b-7fc9-bc00-c1fd31e7b5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7064308" name="019ecf59-d582-756a-a08d-9bd9c41c7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587038" name="019ecf59-d582-756a-a08d-9bd9c41c762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3618948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29965" name="019ecf5a-bedf-74b5-8979-fc2e3bb052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674114" name="019ecf5a-e101-70e2-9e9d-0e537dab3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204158" name="019ecf5a-e101-70e2-9e9d-0e537dab38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632831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887124" name="019ecf5d-4046-7058-8f65-37b425fa0a8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558467" name="019ecf5d-6b69-7e70-9c87-4a4c341a55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02074" name="019ecf5d-6b69-7e70-9c87-4a4c341a55c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681362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34548" name="019ecf5e-6b28-7182-ab81-1fead1b660a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7068160" name="019ecf5e-8606-79ac-a4cd-aca0b2e2a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091620" name="019ecf5e-8606-79ac-a4cd-aca0b2e2ac4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5256187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007471" name="019ecf5f-9246-7552-9f73-c2c7ec7c6db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032676" name="019ecf5f-b6d4-70b2-abab-ff3ade6ba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626761" name="019ecf5f-b6d4-70b2-abab-ff3ade6ba4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8301278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227004" name="019ecf67-96c9-7263-bbdc-b3e56a270b1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781956" name="019ecf67-b59e-7a85-b667-0d2e4efa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468490" name="019ecf67-b59e-7a85-b667-0d2e4efa031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315410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049711" name="019ecf68-3d59-7488-bec6-d87c7039f89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0583040" name="019ecf68-537a-7e5c-812b-aecc15740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447963" name="019ecf68-537a-7e5c-812b-aecc157404e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241750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32870" name="019ecf6d-b7fe-7cc4-b76a-6884bf12a22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72353" name="019ecf6d-cbbe-7861-86ad-f56df0ea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841176" name="019ecf6d-cbbe-7861-86ad-f56df0ea8f0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976033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643730" name="019ecf6d-fda1-7cd1-bb0e-8b629956ae8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839778" name="019ecf6e-2319-7e87-b6b3-4e3b368b2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640191" name="019ecf6e-2319-7e87-b6b3-4e3b368b2e1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0913367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94400" name="019ecf6d-6730-7947-b51a-399be16a6a3c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5800299" name="019ecf6d-781a-7bc9-8ec8-070fb979f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499534" name="019ecf6d-781a-7bc9-8ec8-070fb979f13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223063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495299" name="019ecf77-443a-7926-98cd-59c6769b9e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312888" name="019ecf77-6644-7792-b9e6-14ca2260bf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975226" name="019ecf77-6644-7792-b9e6-14ca2260bfc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3410801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596864" name="019ecf7d-57dd-71d7-8b76-581517e4b86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7186744" name="019ecf7d-6ee2-7599-a4de-2fbd5a98a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5625" name="019ecf7d-6ee2-7599-a4de-2fbd5a98aa5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03893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53398" name="019ecf7d-d44f-7cea-a2f8-199f4ffd31c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64849" name="019ecf7d-ed31-7c73-9114-1a615d3dd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235148" name="019ecf7d-ed31-7c73-9114-1a615d3dd17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146343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514472" name="019ecf7e-4fa1-7ea4-bb67-d295d1be929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253217" name="019ecf7e-6cd2-74de-918e-a4e42a3cd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508285" name="019ecf7e-6cd2-74de-918e-a4e42a3cd312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892302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910600" name="019ecf7f-c09c-7188-977a-5c0e20a2f44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263072" name="019ecf80-16b1-7d71-b159-5c93e91c2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395697" name="019ecf80-16b1-7d71-b159-5c93e91c20c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366187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791489" name="019ecf80-fb41-79e8-a9f6-d8ebad763d3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424545" name="019ecf81-10ba-7fb4-b186-8a06105c2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920953" name="019ecf81-10ba-7fb4-b186-8a06105c2ad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 und Fenster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508679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72705" name="019ecf81-6d13-7ee9-88e2-8a4949d35ee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208567" name="019ecf81-86d6-7bb7-9365-dbfffe0ecb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814363" name="019ecf81-86d6-7bb7-9365-dbfffe0ecbae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714982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835681" name="019ecf83-ccd3-7aee-b818-7cfc05e2bdd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40788" name="019ecf83-e606-75ac-80cc-5576e6f53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79016" name="019ecf83-e606-75ac-80cc-5576e6f5393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347159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965459" name="019ecf8a-f607-711b-bc3c-5c351bb38e5d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7777869" name="019ecf8b-102e-72ff-8304-d258b8447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423162" name="019ecf8b-102e-72ff-8304-d258b844763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</w:t>
            </w:r>
          </w:p>
          <w:p>
            <w:pPr>
              <w:spacing w:before="0" w:after="0"/>
            </w:pPr>
            <w:r>
              <w:t>1.OG-DG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Betonbrüstungen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319405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107815" name="019ecf8b-efc4-7b8e-97b8-3cb0a51310bc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5511001" name="019ecf8c-428c-709d-bef4-bbaa5202c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576460" name="019ecf8c-428c-709d-bef4-bbaa5202c08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99848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883002" name="019ecf98-98ad-74d5-a985-439770c1394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102200" name="019ecf98-c03b-7468-98ea-ec9798fee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17942" name="019ecf98-c03b-7468-98ea-ec9798fee795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325708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57179" name="019ecf9a-361f-707a-8b2f-f87566447fbb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2944784" name="019ecf9a-5f26-702c-a026-8ca7adbfda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81827" name="019ecf9a-5f26-702c-a026-8ca7adbfda2d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696564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207067" name="019ecf9a-e0b8-7907-8be7-01eec160d46e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869619" name="019ecf9a-f8f9-76e9-a10f-0e641af7e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287153" name="019ecf9a-f8f9-76e9-a10f-0e641af7ebb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5152895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637969" name="019ecf9b-e526-7137-b26e-33d9f7b0167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3131997" name="019ecf9b-fb96-72c2-92df-fe3e5b266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640836" name="019ecf9b-fb96-72c2-92df-fe3e5b2663b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713736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2279" name="019ecf9d-7ecb-7a06-a6de-bb2a99e2286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657241" name="019ecf9d-8fdb-7dee-bcdc-666e4bcb5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910471" name="019ecf9d-8fdb-7dee-bcdc-666e4bcb5381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783731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28612" name="019ecf9d-e6db-74a2-9d5f-9c0aad94633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589442" name="019ecf9e-304c-717a-953f-0e906b9057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568160" name="019ecf9e-304c-717a-953f-0e906b90575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9363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509239" name="019ecf9e-fcfa-734e-a57f-46b8c6c4ce1a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534503" name="019ecf9f-1b26-7951-b62f-e51422534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755855" name="019ecf9f-1b26-7951-b62f-e5142253442f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5457737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391485" name="019ecf9f-adb1-7aca-9ccd-239d0453813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977864" name="019ecf9f-d6c3-7ba0-af8e-9bbe6eb4f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379395" name="019ecf9f-d6c3-7ba0-af8e-9bbe6eb4ff3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614136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027919" name="019ecfa0-7819-7850-9d18-77e72b6f9d5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119101" name="019ecfa0-8ba4-7f2e-8c82-2ad09f9014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790425" name="019ecfa0-8ba4-7f2e-8c82-2ad09f90148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107283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199211" name="019ecfa0-e214-7752-aaf0-586f25e7916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08118" name="019ecfa0-f861-7add-9b45-de9992881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645169" name="019ecfa0-f861-7add-9b45-de999288138a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708231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43132" name="019ecfaa-629b-7dd9-b6fa-829e11556162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522909" name="019ecfaa-8be2-748f-810c-dde80a388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852655" name="019ecfaa-8be2-748f-810c-dde80a388fb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3497365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342985" name="019ecfaa-c855-7344-8a3f-38f24371500b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434072" name="019ecfaa-ddf3-7b90-ad1b-922afe0cf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261707" name="019ecfaa-ddf3-7b90-ad1b-922afe0cffd7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574183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67032" name="019ecfab-0f0e-7a09-aa98-c185771eff26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652458" name="019ecfab-24b0-73f7-8f1f-d4b13cf79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291222" name="019ecfab-24b0-73f7-8f1f-d4b13cf79593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675268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979581" name="019ecfab-8b11-7dda-9ca1-07131e2b82a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044473" name="019ecfab-9b97-7cac-8db1-67e345862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257354" name="019ecfab-9b97-7cac-8db1-67e345862189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49183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945059" name="019ecfab-ca49-7b15-9031-c18134c6e69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870826" name="019ecfab-eea8-767a-9a7a-80556dec4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365132" name="019ecfab-eea8-767a-9a7a-80556dec4ae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08106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309749" name="019ecfac-ac55-7d82-89d0-74bb1284b18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382888" name="019ecfac-c323-7663-bb7e-2f6af534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708416" name="019ecfac-c323-7663-bb7e-2f6af5344bf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944200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825545" name="019ecfad-1a9e-76c6-ba1f-4aed47c3ac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491332" name="019ecfad-30f2-7067-bfcc-ac9a8c7fd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229897" name="019ecfad-30f2-7067-bfcc-ac9a8c7fd4c4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462143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26633" name="019ecfb0-5979-7ead-b57f-e144329ffdd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593398" name="019ecfb0-7c08-7885-9aa1-c5b052779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460316" name="019ecfb0-7c08-7885-9aa1-c5b05277944f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9575564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04032" name="019ecfbe-24b9-744d-adeb-c759de0af58e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624322" name="019ecfbe-38b7-731a-b68d-d5566b87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42015" name="019ecfbe-38b7-731a-b68d-d5566b8712a8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123953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119838" name="019ecfbe-b880-76d9-971c-1a2aadcfe0a7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7925878" name="019ecfbe-cd20-7a5f-bd16-2fd73f090c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165476" name="019ecfbe-cd20-7a5f-bd16-2fd73f090cc7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032618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54088" name="019ecfbf-0b3f-7ef7-bee5-628b0444984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910096" name="019ecfbf-230f-72ce-8032-106531fa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686876" name="019ecfbf-230f-72ce-8032-106531fa98f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8004253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669471" name="019ecfbf-56ca-7c89-8e23-27055116732e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528892" name="019ecfbf-6ac9-7596-a463-09708d90e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275130" name="019ecfbf-6ac9-7596-a463-09708d90e01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256559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272075" name="019ecfbf-d044-7691-88f0-febf39a176a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576442" name="019ecfbf-eea0-7f87-9764-f4823ba59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698629" name="019ecfbf-eea0-7f87-9764-f4823ba59128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823475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860227" name="019ecfc0-9583-7094-b09c-5b40d49ed5cf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904222" name="019ecfc0-a867-7d1e-899c-975ba6b07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91704" name="019ecfc0-a867-7d1e-899c-975ba6b0725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697405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723804" name="019ecfc1-1b58-7c71-8748-05dc478c0fdb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812337" name="019ecfc1-3812-7ebd-89a2-e59b809fe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44218" name="019ecfc1-3812-7ebd-89a2-e59b809fe94a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95157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197676" name="019ecfc3-7367-7df2-a56b-8d48596ad4af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309301" name="019ecfc3-989a-7829-8223-940c92dd9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202838" name="019ecfc3-989a-7829-8223-940c92dd948c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921031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443513" name="019ecfc4-62a6-7ad1-8de5-aa4dae98b588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837574" name="019ecfc4-7665-7b60-99fb-a9e56b220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319094" name="019ecfc4-7665-7b60-99fb-a9e56b22022c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2113623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374723" name="019ecfc5-2a7d-7bb4-8f75-3af34c9e19a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415708" name="019ecfc5-4876-7acb-8d2c-b1fd7b886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996321" name="019ecfc5-4876-7acb-8d2c-b1fd7b886d49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9829522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586283" name="019ecfc5-9349-7a58-9d27-c8490644b7e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873965" name="019ecfc5-a610-7a77-930c-853242cae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667374" name="019ecfc5-a610-7a77-930c-853242caef1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430592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775423" name="019ecfc5-f0aa-7425-8066-aa2080b5b04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098031" name="019ecfc6-01f9-7b8f-af24-deb533f6d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356419" name="019ecfc6-01f9-7b8f-af24-deb533f6dc2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304118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848099" name="019ed05e-67a3-73b5-8e26-2f9550e443a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931259" name="019ed05e-90d0-7c2f-8bb3-664bf1976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401295" name="019ed05e-90d0-7c2f-8bb3-664bf197672d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624776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248605" name="019ed05f-ee9f-71c6-b94c-8dc5b1573042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8398157" name="019ed05f-d1f7-769b-b253-8e3680a7d6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050400" name="019ed05f-d1f7-769b-b253-8e3680a7d616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4506011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036348" name="019ed060-783a-7462-ac69-d63cf00abc2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335272" name="019ed060-958b-7161-a581-48cc639f3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912225" name="019ed060-958b-7161-a581-48cc639f3a55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8687704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969830" name="019ed053-4679-7e70-908f-1108505cc24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301143" name="019ed053-8350-71d8-9cc1-2f51e45e0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437236" name="019ed053-8350-71d8-9cc1-2f51e45e0ff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135292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62365" name="019ed054-c7a7-7414-a8a4-e51ac393c3d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651278" name="019ed054-dd01-78c6-9973-f071a97247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072808" name="019ed054-dd01-78c6-9973-f071a97247a2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755340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747566" name="019ed055-2bed-703e-bc75-36bc8c11a8b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7899822" name="019ed055-57b2-7498-9557-d46115ff4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765207" name="019ed055-57b2-7498-9557-d46115ff4a9c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781350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839254" name="019ed055-e8cc-7df6-812f-a79eaccbe6c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2244071" name="019ed056-452f-729d-b1ec-16f6acb41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261023" name="019ed056-452f-729d-b1ec-16f6acb41d2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208563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718928" name="019ed05c-214f-7c33-8e00-7fa96fcf2c7c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167160" name="019ed05c-4461-7059-b399-2161be46b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02299" name="019ed05c-4461-7059-b399-2161be46bba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9937401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011423" name="019ed05c-9829-7567-935b-8a2b690179e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859090" name="019ed05c-b974-7a92-b22e-603d57957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238589" name="019ed05c-b974-7a92-b22e-603d57957e8d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163853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329973" name="019ed062-bd75-7f77-a6ca-b0a819e90d1b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652122" name="019ed062-cbbf-7766-a6ad-80802e158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192490" name="019ed062-cbbf-7766-a6ad-80802e158cb7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087461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100702" name="019ed065-f846-7439-b075-9aafdc85ac5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86445" name="019ed066-1d20-7065-9f19-1eb330e4b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203250" name="019ed066-1d20-7065-9f19-1eb330e4b8f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623244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307852" name="019ed066-9b45-73e5-a88d-c7401b392c73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761535" name="019ed066-b58e-7d20-8f14-4c5ba91a8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805642" name="019ed066-b58e-7d20-8f14-4c5ba91a87af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178990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469055" name="019ed067-2974-74bc-bc74-c4fcff2706fa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6297404" name="019ed06a-b5e8-7c91-87dd-7639a6b1a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935464" name="019ed06a-b5e8-7c91-87dd-7639a6b1abfc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2456019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392784" name="019ed06b-5d86-74a9-a47b-e5d5c45e1d4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790735" name="019ed06b-6fcd-7c45-a32e-8c3a867bed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208538" name="019ed06b-6fcd-7c45-a32e-8c3a867bed8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305641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6155" name="019ed06c-b6aa-73fe-b567-3ee75bffc1f0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5910689" name="019ed06c-d96c-742c-a2e1-ef617288d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723204" name="019ed06c-d96c-742c-a2e1-ef617288dd5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>Radiatorennische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877113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92775" name="019ed06e-1ef8-7baf-8ef1-156984dad68a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179000" name="019ed06e-498f-7dc8-a7e4-c5b89070e6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56692" name="019ed06e-498f-7dc8-a7e4-c5b89070e677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220156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57556" name="019ed070-6f14-7863-ac12-f4f1ce8c604c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628193" name="019ed070-a427-7a8d-9063-d2f5cec64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438179" name="019ed070-a427-7a8d-9063-d2f5cec64235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593863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39007" name="019ed071-9f65-74ac-a222-647ab6fc4b7c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343849" name="019ed071-bd53-74ba-bbfc-9831754e91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64459" name="019ed071-bd53-74ba-bbfc-9831754e9117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418849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217652" name="019ed072-2e84-734d-932d-abdcb15d80b9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08325" name="019ed072-562f-74d2-976e-2fbab7f84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955935" name="019ed072-562f-74d2-976e-2fbab7f84330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1724981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843409" name="019ed078-427a-7772-be34-3bde5d586a1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590225" name="019ed078-5fd5-7eb9-8ffc-c9a0e72e3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316972" name="019ed078-5fd5-7eb9-8ffc-c9a0e72e3bf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290787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64307" name="019ed07a-d264-7865-938a-6aa21e17d46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480053" name="019ed07a-e8c8-7f7e-b89a-7c4cb640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701194" name="019ed07a-e8c8-7f7e-b89a-7c4cb640265b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9392368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823584" name="019ed07b-98d3-736d-bda8-36e33a917e5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79204" name="019ed07b-e5bb-752e-9ec3-49c063c21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110078" name="019ed07b-e5bb-752e-9ec3-49c063c21d8e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033118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427248" name="019ed07c-b8d3-7370-956d-9483a99f88f2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8454334" name="019ed07c-cf82-74cc-8008-d9717ccff6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164208" name="019ed07c-cf82-74cc-8008-d9717ccff60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0578455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612440" name="019ed07d-3722-7598-9117-2f8c0602e74f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571222" name="019ed07d-5d1a-70ad-9077-3e8aa13e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187139" name="019ed07d-5d1a-70ad-9077-3e8aa13e6604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1846787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27156" name="019ed07d-b6dd-752b-977c-047f47cadc13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298445" name="019ed07d-cab2-7f1e-8611-e10d62d7cc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296982" name="019ed07d-cab2-7f1e-8611-e10d62d7ccb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241785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040113" name="019ed07e-2a37-7703-b18d-b845e361c70f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121501" name="019ed07e-4b42-70af-9415-92e267d01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38999" name="019ed07e-4b42-70af-9415-92e267d016d7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254801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113716" name="019ed07f-8e7c-7a9f-9ee3-c4faec9b5de2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719218" name="019ed07f-a25d-7346-93b2-d84242d4f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636159" name="019ed07f-a25d-7346-93b2-d84242d4fb76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9894616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428202" name="019ed080-2549-7c86-b2bb-930f2f60b56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6922930" name="019ed080-3fed-77f8-a880-d2c01140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614829" name="019ed080-3fed-77f8-a880-d2c0114092ec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0186845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842381" name="019ed081-5742-71a9-8d19-973c11e17c5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747550" name="019ed081-6b80-7e9c-8667-b88f45727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169955" name="019ed081-6b80-7e9c-8667-b88f4572737e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17512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610640" name="019ed085-a1af-71fb-a991-7237b510b610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451600" name="019ed085-b6b1-7e4f-8ebc-bb38bfa1d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64439" name="019ed085-b6b1-7e4f-8ebc-bb38bfa1d84a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699530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076040" name="019ed085-e657-741c-b3af-b8ccde54883b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3920740" name="019ed085-f86a-78ab-ac25-809d08120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000055" name="019ed085-f86a-78ab-ac25-809d08120af7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6968784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148215" name="019ed086-51de-78ee-80e7-8438c2861864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720307" name="019ed086-68b2-77aa-9e15-202fc0faa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633469" name="019ed086-68b2-77aa-9e15-202fc0faa12d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933521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496053" name="019ed088-2c13-7c12-96c5-8f9000a7c8b5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31803" name="019ed088-48a1-7f7b-acf8-cda016d40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02922" name="019ed088-48a1-7f7b-acf8-cda016d40379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700967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51933" name="019ed08f-9b90-7212-b241-a92977b2bc7e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128346" name="019ed08f-b351-7460-8581-519b7dc9a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509537" name="019ed08f-b351-7460-8581-519b7dc9a93e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9763322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82961" name="019ed08b-8609-7bda-a3db-1ae1c83c7f5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869817" name="019ed08b-9aed-7838-a50a-d198ab20b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617763" name="019ed08b-9aed-7838-a50a-d198ab20b3b5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126711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206027" name="019ed0a0-3f17-7b3c-a0f7-2ecd4bf8a34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540166" name="019ed0a0-66bf-7551-bb33-62bca50a3c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384227" name="019ed0a0-66bf-7551-bb33-62bca50a3ce5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231968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199938" name="019ed0a4-8877-731b-9205-3e9ba6e8a816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6674841" name="019ed0a4-9a2f-7005-9a60-1e7c4b08b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024326" name="019ed0a4-9a2f-7005-9a60-1e7c4b08badf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931518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807829" name="019ed0a5-2fad-7fb0-b771-ad29206e8471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820856" name="019ed0a5-4bba-7972-a32e-b7bb7269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614521" name="019ed0a5-4bba-7972-a32e-b7bb72694f80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542705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852311" name="019ed0a5-e10d-7c7c-a0fc-002bc08433a1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678070" name="019ed0a5-f4bc-747c-9c0a-10e47c868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56782" name="019ed0a5-f4bc-747c-9c0a-10e47c868d31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339048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400023" name="019ed0a6-4d17-7288-affe-9f6ae392db84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250806" name="019ed0a6-6465-7f5a-9eb1-96b7a2b8e4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29716" name="019ed0a6-6465-7f5a-9eb1-96b7a2b8e4b3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135787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645642" name="019ed0a6-c364-70fb-bbf6-0bebacad7f3e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34925" name="019ed0a6-d664-797e-ac21-b5a7957a06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278641" name="019ed0a6-d664-797e-ac21-b5a7957a0660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627669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304407" name="019ed0a7-6e93-73dc-afb5-95c34543f781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877317" name="019ed0a7-8319-7f81-bc60-e8bfb2bf8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869887" name="019ed0a7-8319-7f81-bc60-e8bfb2bf8155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119520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819199" name="019ed0a7-e213-7e03-831b-3ebe5fc1049f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436542" name="019ed0a8-0515-71b3-ab6f-b38294628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511585" name="019ed0a8-0515-71b3-ab6f-b382946280bf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675097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747496" name="019ed0a9-bf77-7211-8efe-c084fffdd84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381552" name="019ed0a9-d62f-733b-bef7-a7529fedc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031393" name="019ed0a9-d62f-733b-bef7-a7529fedc518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102194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43364" name="019ed0aa-8313-7b4b-82a6-66d9fa10e11b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401803" name="019ed0aa-a486-713f-b56a-c15509e9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613639" name="019ed0aa-a486-713f-b56a-c15509e9d2b5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301046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068834" name="019ed0ac-c19b-7147-9e4f-d99bedfb4d10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365631" name="019ed0ac-f21a-75a2-947f-8064f3906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266999" name="019ed0ac-f21a-75a2-947f-8064f3906a58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462999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078865" name="019ed0ad-1771-7de1-b115-51aa9952e59d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79959" name="019ed0ad-25ff-7561-a1a8-031f2fad4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850536" name="019ed0ad-25ff-7561-a1a8-031f2fad4585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3746083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881900" name="019ed0ad-4ef9-7c19-bb29-d60eac391aa9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8804608" name="019ed0ad-715e-77cf-bdf4-07726b13d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373821" name="019ed0ad-715e-77cf-bdf4-07726b13dbf4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611605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437255" name="019ed0ad-d4fa-78b3-8824-1f2f0aa7eaf6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44968" name="019ed0ad-f544-7d00-b03c-265c65eab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999682" name="019ed0ad-f544-7d00-b03c-265c65eab0f7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892232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88437" name="019ed0ae-13a8-7ae5-8e88-908c2c16329d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053762" name="019ed0ae-2b39-78c3-a58d-4c6ec9e8c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71780" name="019ed0ae-2b39-78c3-a58d-4c6ec9e8c8b9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217286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192947" name="019ed0b6-1973-7f9e-9dd9-27e025d740f4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142566" name="019ed0b6-2ad2-734b-94fb-64444a603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900940" name="019ed0b6-2ad2-734b-94fb-64444a603ca3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780415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767220" name="019ed0b7-a717-7cfb-b2e8-8d7cfe2f1b38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685396" name="019ed0b7-c817-727f-8dc1-bda2de579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404282" name="019ed0b7-c817-727f-8dc1-bda2de579d1e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8320917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838281" name="019ed0b9-a685-76ca-b239-a4f716fe2b1b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9785625" name="019ed0b9-bc6a-77fa-ba4c-58dd6351f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321851" name="019ed0b9-bc6a-77fa-ba4c-58dd6351f146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563028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425389" name="019ed0ba-2f04-7f61-a5fa-c0590805ee4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466698" name="019ed0ba-50ce-757c-9ae9-2d5fda640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667303" name="019ed0ba-50ce-757c-9ae9-2d5fda640b48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238015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957866" name="019ed0bb-2139-7c08-90bb-01bc7eac516a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196333" name="019ed0bb-341f-7c49-ba5e-15a2297a6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455737" name="019ed0bb-341f-7c49-ba5e-15a2297a654d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321093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752940" name="019ed0bb-a792-7670-9c51-2e191da8fd3f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57368" name="019ed0bb-dc81-738c-9324-0feeaf52ac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56108" name="019ed0bb-dc81-738c-9324-0feeaf52ac7b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footer.xml" Type="http://schemas.openxmlformats.org/officeDocument/2006/relationships/footer" Id="rId2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