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Buacherweg 15, Niederrohrdorf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973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89615609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54750300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