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Zürcherstrasse 153, 8500 Frauenfeld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199477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01811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