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-UG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0387659" name="019eca3e-7294-7f02-9df5-3c9d9f615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770562" name="019eca3e-7294-7f02-9df5-3c9d9f615b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9944882" name="019eca3e-af23-7c30-af18-8a9983b9bc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448052" name="019eca3e-af23-7c30-af18-8a9983b9bcc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-UG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918792" name="019eca45-ae3a-7ec8-b588-ead95a0e62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398927" name="019eca45-ae3a-7ec8-b588-ead95a0e62a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3198770" name="019eca45-d369-7f72-93c3-df4359177b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845382" name="019eca45-d369-7f72-93c3-df4359177b6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